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Lone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take the time to get far away from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will do you no good,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only eat you up and chew at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erode who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fill your world with cold,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that kind of town,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go, go before it is too 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much here that is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only kill your soul,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a bitter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people pry and spy,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dance to the tune of the devil,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while you, while you the rebel,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are best far away from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there is much ignorance and intolerance,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happiness is not at home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quiet streets with the curtain twitchers,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town where everyone bitches,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town where no one has any good things to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go, go, go, for it will only get you down,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be free my friend and enjoy your travels on the road,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with your heart and the inspiration of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new that you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enjoy yourself, for I fear if you stay in this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its intolerance and hate, it will destroy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send you to an early grave,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ground below.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