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Lodged in your memory</w:t>
      </w:r>
    </w:p>
    <w:p/>
    <w:p>
      <w:r>
        <w:rPr>
          <w:rFonts w:ascii="Arial" w:hAnsi="Arial" w:eastAsia="Arial"/>
          <w:b w:val="0"/>
          <w:sz w:val="22"/>
        </w:rPr>
        <w:t>Lodged in your memory is the man that you used to be,</w:t>
      </w:r>
    </w:p>
    <w:p>
      <w:r>
        <w:rPr>
          <w:rFonts w:ascii="Arial" w:hAnsi="Arial" w:eastAsia="Arial"/>
          <w:b w:val="0"/>
          <w:sz w:val="22"/>
        </w:rPr>
        <w:t>because you are a shell of yourself, and in your mind,</w:t>
      </w:r>
    </w:p>
    <w:p>
      <w:r>
        <w:rPr>
          <w:rFonts w:ascii="Arial" w:hAnsi="Arial" w:eastAsia="Arial"/>
          <w:b w:val="0"/>
          <w:sz w:val="22"/>
        </w:rPr>
        <w:t>the heavens have fallen,</w:t>
      </w:r>
    </w:p>
    <w:p>
      <w:r>
        <w:rPr>
          <w:rFonts w:ascii="Arial" w:hAnsi="Arial" w:eastAsia="Arial"/>
          <w:b w:val="0"/>
          <w:sz w:val="22"/>
        </w:rPr>
        <w:t>and the stars have fallen into the sea,</w:t>
      </w:r>
    </w:p>
    <w:p>
      <w:r>
        <w:rPr>
          <w:rFonts w:ascii="Arial" w:hAnsi="Arial" w:eastAsia="Arial"/>
          <w:b w:val="0"/>
          <w:sz w:val="22"/>
        </w:rPr>
        <w:t>and loves labours these days are lost on thee,</w:t>
      </w:r>
    </w:p>
    <w:p>
      <w:r>
        <w:rPr>
          <w:rFonts w:ascii="Arial" w:hAnsi="Arial" w:eastAsia="Arial"/>
          <w:b w:val="0"/>
          <w:sz w:val="22"/>
        </w:rPr>
        <w:t>and love has cost you dearly,</w:t>
      </w:r>
    </w:p>
    <w:p>
      <w:r>
        <w:rPr>
          <w:rFonts w:ascii="Arial" w:hAnsi="Arial" w:eastAsia="Arial"/>
          <w:b w:val="0"/>
          <w:sz w:val="22"/>
        </w:rPr>
        <w:t>yes, it has blinded you with unhappy experiences,</w:t>
      </w:r>
    </w:p>
    <w:p>
      <w:r>
        <w:rPr>
          <w:rFonts w:ascii="Arial" w:hAnsi="Arial" w:eastAsia="Arial"/>
          <w:b w:val="0"/>
          <w:sz w:val="22"/>
        </w:rPr>
        <w:t>and misunderstandings,</w:t>
      </w:r>
    </w:p>
    <w:p>
      <w:r>
        <w:rPr>
          <w:rFonts w:ascii="Arial" w:hAnsi="Arial" w:eastAsia="Arial"/>
          <w:b w:val="0"/>
          <w:sz w:val="22"/>
        </w:rPr>
        <w:t>misunderstandings that have jaded you,</w:t>
      </w:r>
    </w:p>
    <w:p>
      <w:r>
        <w:rPr>
          <w:rFonts w:ascii="Arial" w:hAnsi="Arial" w:eastAsia="Arial"/>
          <w:b w:val="0"/>
          <w:sz w:val="22"/>
        </w:rPr>
        <w:t>and you are these days a misery,</w:t>
      </w:r>
    </w:p>
    <w:p>
      <w:r>
        <w:rPr>
          <w:rFonts w:ascii="Arial" w:hAnsi="Arial" w:eastAsia="Arial"/>
          <w:b w:val="0"/>
          <w:sz w:val="22"/>
        </w:rPr>
        <w:t>for you were hurt by a few words,</w:t>
      </w:r>
    </w:p>
    <w:p>
      <w:r>
        <w:rPr>
          <w:rFonts w:ascii="Arial" w:hAnsi="Arial" w:eastAsia="Arial"/>
          <w:b w:val="0"/>
          <w:sz w:val="22"/>
        </w:rPr>
        <w:t>a few words said in an angry tone,</w:t>
      </w:r>
    </w:p>
    <w:p>
      <w:r>
        <w:rPr>
          <w:rFonts w:ascii="Arial" w:hAnsi="Arial" w:eastAsia="Arial"/>
          <w:b w:val="0"/>
          <w:sz w:val="22"/>
        </w:rPr>
        <w:t>uttered by the miscomprehension,</w:t>
      </w:r>
    </w:p>
    <w:p>
      <w:r>
        <w:rPr>
          <w:rFonts w:ascii="Arial" w:hAnsi="Arial" w:eastAsia="Arial"/>
          <w:b w:val="0"/>
          <w:sz w:val="22"/>
        </w:rPr>
        <w:t>and misunderstanding of the woman that you loved,</w:t>
      </w:r>
    </w:p>
    <w:p>
      <w:r>
        <w:rPr>
          <w:rFonts w:ascii="Arial" w:hAnsi="Arial" w:eastAsia="Arial"/>
          <w:b w:val="0"/>
          <w:sz w:val="22"/>
        </w:rPr>
        <w:t>the woman that you had come to love and know,</w:t>
      </w:r>
    </w:p>
    <w:p>
      <w:r>
        <w:rPr>
          <w:rFonts w:ascii="Arial" w:hAnsi="Arial" w:eastAsia="Arial"/>
          <w:b w:val="0"/>
          <w:sz w:val="22"/>
        </w:rPr>
        <w:t>and the misunderstanding, it grew and grew,</w:t>
      </w:r>
    </w:p>
    <w:p>
      <w:r>
        <w:rPr>
          <w:rFonts w:ascii="Arial" w:hAnsi="Arial" w:eastAsia="Arial"/>
          <w:b w:val="0"/>
          <w:sz w:val="22"/>
        </w:rPr>
        <w:t>and you grew slowly apart,</w:t>
      </w:r>
    </w:p>
    <w:p>
      <w:r>
        <w:rPr>
          <w:rFonts w:ascii="Arial" w:hAnsi="Arial" w:eastAsia="Arial"/>
          <w:b w:val="0"/>
          <w:sz w:val="22"/>
        </w:rPr>
        <w:t>and you knew each other less than you used to,</w:t>
      </w:r>
    </w:p>
    <w:p>
      <w:r>
        <w:rPr>
          <w:rFonts w:ascii="Arial" w:hAnsi="Arial" w:eastAsia="Arial"/>
          <w:b w:val="0"/>
          <w:sz w:val="22"/>
        </w:rPr>
        <w:t>and she cheated on you,</w:t>
      </w:r>
    </w:p>
    <w:p>
      <w:r>
        <w:rPr>
          <w:rFonts w:ascii="Arial" w:hAnsi="Arial" w:eastAsia="Arial"/>
          <w:b w:val="0"/>
          <w:sz w:val="22"/>
        </w:rPr>
        <w:t>and you cheated on her,</w:t>
      </w:r>
    </w:p>
    <w:p>
      <w:r>
        <w:rPr>
          <w:rFonts w:ascii="Arial" w:hAnsi="Arial" w:eastAsia="Arial"/>
          <w:b w:val="0"/>
          <w:sz w:val="22"/>
        </w:rPr>
        <w:t>and there was hurt and there was pain,</w:t>
      </w:r>
    </w:p>
    <w:p>
      <w:r>
        <w:rPr>
          <w:rFonts w:ascii="Arial" w:hAnsi="Arial" w:eastAsia="Arial"/>
          <w:b w:val="0"/>
          <w:sz w:val="22"/>
        </w:rPr>
        <w:t>and acrimoniousness and bitterness did reign,</w:t>
      </w:r>
    </w:p>
    <w:p>
      <w:r>
        <w:rPr>
          <w:rFonts w:ascii="Arial" w:hAnsi="Arial" w:eastAsia="Arial"/>
          <w:b w:val="0"/>
          <w:sz w:val="22"/>
        </w:rPr>
        <w:t>and jealousy,</w:t>
      </w:r>
    </w:p>
    <w:p>
      <w:r>
        <w:rPr>
          <w:rFonts w:ascii="Arial" w:hAnsi="Arial" w:eastAsia="Arial"/>
          <w:b w:val="0"/>
          <w:sz w:val="22"/>
        </w:rPr>
        <w:t>a vicious cycle which repeated itself again and again,</w:t>
      </w:r>
    </w:p>
    <w:p>
      <w:r>
        <w:rPr>
          <w:rFonts w:ascii="Arial" w:hAnsi="Arial" w:eastAsia="Arial"/>
          <w:b w:val="0"/>
          <w:sz w:val="22"/>
        </w:rPr>
        <w:t>and then, you split up,</w:t>
      </w:r>
    </w:p>
    <w:p>
      <w:r>
        <w:rPr>
          <w:rFonts w:ascii="Arial" w:hAnsi="Arial" w:eastAsia="Arial"/>
          <w:b w:val="0"/>
          <w:sz w:val="22"/>
        </w:rPr>
        <w:t>and you both went your separate ways,</w:t>
      </w:r>
    </w:p>
    <w:p>
      <w:r>
        <w:rPr>
          <w:rFonts w:ascii="Arial" w:hAnsi="Arial" w:eastAsia="Arial"/>
          <w:b w:val="0"/>
          <w:sz w:val="22"/>
        </w:rPr>
        <w:t>and your worlds were torn apart,</w:t>
      </w:r>
    </w:p>
    <w:p>
      <w:r>
        <w:rPr>
          <w:rFonts w:ascii="Arial" w:hAnsi="Arial" w:eastAsia="Arial"/>
          <w:b w:val="0"/>
          <w:sz w:val="22"/>
        </w:rPr>
        <w:t>and your minds in a haze,</w:t>
      </w:r>
    </w:p>
    <w:p>
      <w:r>
        <w:rPr>
          <w:rFonts w:ascii="Arial" w:hAnsi="Arial" w:eastAsia="Arial"/>
          <w:b w:val="0"/>
          <w:sz w:val="22"/>
        </w:rPr>
        <w:t>and you were left upon a battlefield,</w:t>
      </w:r>
    </w:p>
    <w:p>
      <w:r>
        <w:rPr>
          <w:rFonts w:ascii="Arial" w:hAnsi="Arial" w:eastAsia="Arial"/>
          <w:b w:val="0"/>
          <w:sz w:val="22"/>
        </w:rPr>
        <w:t>full of damage and scars,</w:t>
      </w:r>
    </w:p>
    <w:p>
      <w:r>
        <w:rPr>
          <w:rFonts w:ascii="Arial" w:hAnsi="Arial" w:eastAsia="Arial"/>
          <w:b w:val="0"/>
          <w:sz w:val="22"/>
        </w:rPr>
        <w:t>and broken hearts,</w:t>
      </w:r>
    </w:p>
    <w:p>
      <w:r>
        <w:rPr>
          <w:rFonts w:ascii="Arial" w:hAnsi="Arial" w:eastAsia="Arial"/>
          <w:b w:val="0"/>
          <w:sz w:val="22"/>
        </w:rPr>
        <w:t>a mountain so unconquerable,</w:t>
      </w:r>
    </w:p>
    <w:p>
      <w:r>
        <w:rPr>
          <w:rFonts w:ascii="Arial" w:hAnsi="Arial" w:eastAsia="Arial"/>
          <w:b w:val="0"/>
          <w:sz w:val="22"/>
        </w:rPr>
        <w:t>no repair was possible,</w:t>
      </w:r>
    </w:p>
    <w:p>
      <w:r>
        <w:rPr>
          <w:rFonts w:ascii="Arial" w:hAnsi="Arial" w:eastAsia="Arial"/>
          <w:b w:val="0"/>
          <w:sz w:val="22"/>
        </w:rPr>
        <w:t>and now, loves labours are lost on thee,</w:t>
      </w:r>
    </w:p>
    <w:p>
      <w:r>
        <w:rPr>
          <w:rFonts w:ascii="Arial" w:hAnsi="Arial" w:eastAsia="Arial"/>
          <w:b w:val="0"/>
          <w:sz w:val="22"/>
        </w:rPr>
        <w:t>and it is a shame to see you in pain,</w:t>
      </w:r>
    </w:p>
    <w:p>
      <w:r>
        <w:rPr>
          <w:rFonts w:ascii="Arial" w:hAnsi="Arial" w:eastAsia="Arial"/>
          <w:b w:val="0"/>
          <w:sz w:val="22"/>
        </w:rPr>
        <w:t>and how dark it is to see,</w:t>
      </w:r>
    </w:p>
    <w:p>
      <w:r>
        <w:rPr>
          <w:rFonts w:ascii="Arial" w:hAnsi="Arial" w:eastAsia="Arial"/>
          <w:b w:val="0"/>
          <w:sz w:val="22"/>
        </w:rPr>
        <w:t>the suffering in you,</w:t>
      </w:r>
    </w:p>
    <w:p>
      <w:r>
        <w:rPr>
          <w:rFonts w:ascii="Arial" w:hAnsi="Arial" w:eastAsia="Arial"/>
          <w:b w:val="0"/>
          <w:sz w:val="22"/>
        </w:rPr>
        <w:t>for the world is a darker place,</w:t>
      </w:r>
    </w:p>
    <w:p>
      <w:r>
        <w:rPr>
          <w:rFonts w:ascii="Arial" w:hAnsi="Arial" w:eastAsia="Arial"/>
          <w:b w:val="0"/>
          <w:sz w:val="22"/>
        </w:rPr>
        <w:t>with love gone away,</w:t>
      </w:r>
    </w:p>
    <w:p>
      <w:r>
        <w:rPr>
          <w:rFonts w:ascii="Arial" w:hAnsi="Arial" w:eastAsia="Arial"/>
          <w:b w:val="0"/>
          <w:sz w:val="22"/>
        </w:rPr>
        <w:t>and I wish it was not so,</w:t>
      </w:r>
    </w:p>
    <w:p>
      <w:r>
        <w:rPr>
          <w:rFonts w:ascii="Arial" w:hAnsi="Arial" w:eastAsia="Arial"/>
          <w:b w:val="0"/>
          <w:sz w:val="22"/>
        </w:rPr>
        <w:t>and I hope love it comes back to you one day,</w:t>
      </w:r>
    </w:p>
    <w:p>
      <w:r>
        <w:rPr>
          <w:rFonts w:ascii="Arial" w:hAnsi="Arial" w:eastAsia="Arial"/>
          <w:b w:val="0"/>
          <w:sz w:val="22"/>
        </w:rPr>
        <w:t>because I hate to see you in misery,</w:t>
      </w:r>
    </w:p>
    <w:p>
      <w:r>
        <w:rPr>
          <w:rFonts w:ascii="Arial" w:hAnsi="Arial" w:eastAsia="Arial"/>
          <w:b w:val="0"/>
          <w:sz w:val="22"/>
        </w:rPr>
        <w:t>and I hate to see your tears,</w:t>
      </w:r>
    </w:p>
    <w:p>
      <w:r>
        <w:rPr>
          <w:rFonts w:ascii="Arial" w:hAnsi="Arial" w:eastAsia="Arial"/>
          <w:b w:val="0"/>
          <w:sz w:val="22"/>
        </w:rPr>
        <w:t>for they are as numerous as rain,</w:t>
      </w:r>
    </w:p>
    <w:p>
      <w:r>
        <w:rPr>
          <w:rFonts w:ascii="Arial" w:hAnsi="Arial" w:eastAsia="Arial"/>
          <w:b w:val="0"/>
          <w:sz w:val="22"/>
        </w:rPr>
        <w:t>and for days, months, and years,</w:t>
      </w:r>
    </w:p>
    <w:p>
      <w:r>
        <w:rPr>
          <w:rFonts w:ascii="Arial" w:hAnsi="Arial" w:eastAsia="Arial"/>
          <w:b w:val="0"/>
          <w:sz w:val="22"/>
        </w:rPr>
        <w:t>you have been the same,</w:t>
      </w:r>
    </w:p>
    <w:p>
      <w:r>
        <w:rPr>
          <w:rFonts w:ascii="Arial" w:hAnsi="Arial" w:eastAsia="Arial"/>
          <w:b w:val="0"/>
          <w:sz w:val="22"/>
        </w:rPr>
        <w:t>and it is a terrible shame,</w:t>
      </w:r>
    </w:p>
    <w:p>
      <w:r>
        <w:rPr>
          <w:rFonts w:ascii="Arial" w:hAnsi="Arial" w:eastAsia="Arial"/>
          <w:b w:val="0"/>
          <w:sz w:val="22"/>
        </w:rPr>
        <w:t>but I hope soon that some light will come,</w:t>
      </w:r>
    </w:p>
    <w:p>
      <w:r>
        <w:rPr>
          <w:rFonts w:ascii="Arial" w:hAnsi="Arial" w:eastAsia="Arial"/>
          <w:b w:val="0"/>
          <w:sz w:val="22"/>
        </w:rPr>
        <w:t>and with courage you will find love again,</w:t>
      </w:r>
    </w:p>
    <w:p>
      <w:r>
        <w:rPr>
          <w:rFonts w:ascii="Arial" w:hAnsi="Arial" w:eastAsia="Arial"/>
          <w:b w:val="0"/>
          <w:sz w:val="22"/>
        </w:rPr>
        <w:t>because what is a life without love,</w:t>
      </w:r>
    </w:p>
    <w:p>
      <w:r>
        <w:rPr>
          <w:rFonts w:ascii="Arial" w:hAnsi="Arial" w:eastAsia="Arial"/>
          <w:b w:val="0"/>
          <w:sz w:val="22"/>
        </w:rPr>
        <w:t>except a bland emptiness,</w:t>
      </w:r>
    </w:p>
    <w:p>
      <w:r>
        <w:rPr>
          <w:rFonts w:ascii="Arial" w:hAnsi="Arial" w:eastAsia="Arial"/>
          <w:b w:val="0"/>
          <w:sz w:val="22"/>
        </w:rPr>
        <w:t>a numbness and a weariness,</w:t>
      </w:r>
    </w:p>
    <w:p>
      <w:r>
        <w:rPr>
          <w:rFonts w:ascii="Arial" w:hAnsi="Arial" w:eastAsia="Arial"/>
          <w:b w:val="0"/>
          <w:sz w:val="22"/>
        </w:rPr>
        <w:t>that far too often torments the heart,</w:t>
      </w:r>
    </w:p>
    <w:p>
      <w:r>
        <w:rPr>
          <w:rFonts w:ascii="Arial" w:hAnsi="Arial" w:eastAsia="Arial"/>
          <w:b w:val="0"/>
          <w:sz w:val="22"/>
        </w:rPr>
        <w:t>and the mind again and again,</w:t>
      </w:r>
    </w:p>
    <w:p>
      <w:r>
        <w:rPr>
          <w:rFonts w:ascii="Arial" w:hAnsi="Arial" w:eastAsia="Arial"/>
          <w:b w:val="0"/>
          <w:sz w:val="22"/>
        </w:rPr>
        <w:t>so, give me love,</w:t>
      </w:r>
    </w:p>
    <w:p>
      <w:r>
        <w:rPr>
          <w:rFonts w:ascii="Arial" w:hAnsi="Arial" w:eastAsia="Arial"/>
          <w:b w:val="0"/>
          <w:sz w:val="22"/>
        </w:rPr>
        <w:t>give me love over that any day,</w:t>
      </w:r>
    </w:p>
    <w:p>
      <w:r>
        <w:rPr>
          <w:rFonts w:ascii="Arial" w:hAnsi="Arial" w:eastAsia="Arial"/>
          <w:b w:val="0"/>
          <w:sz w:val="22"/>
        </w:rPr>
        <w:t>and I will wish for you the same,</w:t>
      </w:r>
    </w:p>
    <w:p>
      <w:r>
        <w:rPr>
          <w:rFonts w:ascii="Arial" w:hAnsi="Arial" w:eastAsia="Arial"/>
          <w:b w:val="0"/>
          <w:sz w:val="22"/>
        </w:rPr>
        <w:t>I will wish for you the same.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