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Living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One day I wish to be living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in a world where there is no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brutality and no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in humanity it seems the only certainty, is humanities machiavellian destructive schemes,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where I would rather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away from such destructiveness,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pure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middle of an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such destructive societies,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place so clean,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fresh and unspoiled,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one day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that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stresses at all ravaging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desert island in an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there are views so beautiful and tranquil,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long life is more likely and happiness, is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health is greatly improved,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relaxation,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 and good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 will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societies destructive realities,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much better reality than living with all the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anxiety,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shatters you into a million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spend your life constantly looking for the glue,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glue to glue yourself back together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the life that I wish to constantly 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to be alone on an Island in an Ocean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the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humanities,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destructive machiavellian schemes.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