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Live long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Live long, die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bodies were not built to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live long, die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bodies were not built to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bits of the body are there one minute, and gone the next,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 cells, skin cells,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bones regenerating, and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hair, there until you cut it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live long and die fast for bodies were not built to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live long and die fast and enjoy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after your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life without health, if you do not have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can you enjoy life and enjoy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live long, and live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