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Little thought</w:t>
      </w:r>
    </w:p>
    <w:p/>
    <w:p>
      <w:r>
        <w:rPr>
          <w:rFonts w:ascii="Arial" w:hAnsi="Arial" w:eastAsia="Arial"/>
          <w:b w:val="0"/>
          <w:sz w:val="22"/>
        </w:rPr>
        <w:t>Little thought,</w:t>
      </w:r>
    </w:p>
    <w:p>
      <w:r>
        <w:rPr>
          <w:rFonts w:ascii="Arial" w:hAnsi="Arial" w:eastAsia="Arial"/>
          <w:b w:val="0"/>
          <w:sz w:val="22"/>
        </w:rPr>
        <w:t>few words,</w:t>
      </w:r>
    </w:p>
    <w:p>
      <w:r>
        <w:rPr>
          <w:rFonts w:ascii="Arial" w:hAnsi="Arial" w:eastAsia="Arial"/>
          <w:b w:val="0"/>
          <w:sz w:val="22"/>
        </w:rPr>
        <w:t>you,</w:t>
      </w:r>
    </w:p>
    <w:p>
      <w:r>
        <w:rPr>
          <w:rFonts w:ascii="Arial" w:hAnsi="Arial" w:eastAsia="Arial"/>
          <w:b w:val="0"/>
          <w:sz w:val="22"/>
        </w:rPr>
        <w:t>overheard,</w:t>
      </w:r>
    </w:p>
    <w:p>
      <w:r>
        <w:rPr>
          <w:rFonts w:ascii="Arial" w:hAnsi="Arial" w:eastAsia="Arial"/>
          <w:b w:val="0"/>
          <w:sz w:val="22"/>
        </w:rPr>
        <w:t>like a bull,</w:t>
      </w:r>
    </w:p>
    <w:p>
      <w:r>
        <w:rPr>
          <w:rFonts w:ascii="Arial" w:hAnsi="Arial" w:eastAsia="Arial"/>
          <w:b w:val="0"/>
          <w:sz w:val="22"/>
        </w:rPr>
        <w:t>in a China shop,</w:t>
      </w:r>
    </w:p>
    <w:p>
      <w:r>
        <w:rPr>
          <w:rFonts w:ascii="Arial" w:hAnsi="Arial" w:eastAsia="Arial"/>
          <w:b w:val="0"/>
          <w:sz w:val="22"/>
        </w:rPr>
        <w:t>that won't stop,</w:t>
      </w:r>
    </w:p>
    <w:p>
      <w:r>
        <w:rPr>
          <w:rFonts w:ascii="Arial" w:hAnsi="Arial" w:eastAsia="Arial"/>
          <w:b w:val="0"/>
          <w:sz w:val="22"/>
        </w:rPr>
        <w:t>and it cannot be forgot,</w:t>
      </w:r>
    </w:p>
    <w:p>
      <w:r>
        <w:rPr>
          <w:rFonts w:ascii="Arial" w:hAnsi="Arial" w:eastAsia="Arial"/>
          <w:b w:val="0"/>
          <w:sz w:val="22"/>
        </w:rPr>
        <w:t>because your voice,</w:t>
      </w:r>
    </w:p>
    <w:p>
      <w:r>
        <w:rPr>
          <w:rFonts w:ascii="Arial" w:hAnsi="Arial" w:eastAsia="Arial"/>
          <w:b w:val="0"/>
          <w:sz w:val="22"/>
        </w:rPr>
        <w:t>it shatters the peace and quiet,</w:t>
      </w:r>
    </w:p>
    <w:p>
      <w:r>
        <w:rPr>
          <w:rFonts w:ascii="Arial" w:hAnsi="Arial" w:eastAsia="Arial"/>
          <w:b w:val="0"/>
          <w:sz w:val="22"/>
        </w:rPr>
        <w:t>and I find it quite absurd,</w:t>
      </w:r>
    </w:p>
    <w:p>
      <w:r>
        <w:rPr>
          <w:rFonts w:ascii="Arial" w:hAnsi="Arial" w:eastAsia="Arial"/>
          <w:b w:val="0"/>
          <w:sz w:val="22"/>
        </w:rPr>
        <w:t>quite absurd,</w:t>
      </w:r>
    </w:p>
    <w:p>
      <w:r>
        <w:rPr>
          <w:rFonts w:ascii="Arial" w:hAnsi="Arial" w:eastAsia="Arial"/>
          <w:b w:val="0"/>
          <w:sz w:val="22"/>
        </w:rPr>
        <w:t>that you could be so uncouth,</w:t>
      </w:r>
    </w:p>
    <w:p>
      <w:r>
        <w:rPr>
          <w:rFonts w:ascii="Arial" w:hAnsi="Arial" w:eastAsia="Arial"/>
          <w:b w:val="0"/>
          <w:sz w:val="22"/>
        </w:rPr>
        <w:t>and so uneducated,</w:t>
      </w:r>
    </w:p>
    <w:p>
      <w:r>
        <w:rPr>
          <w:rFonts w:ascii="Arial" w:hAnsi="Arial" w:eastAsia="Arial"/>
          <w:b w:val="0"/>
          <w:sz w:val="22"/>
        </w:rPr>
        <w:t>and rude to your child,</w:t>
      </w:r>
    </w:p>
    <w:p>
      <w:r>
        <w:rPr>
          <w:rFonts w:ascii="Arial" w:hAnsi="Arial" w:eastAsia="Arial"/>
          <w:b w:val="0"/>
          <w:sz w:val="22"/>
        </w:rPr>
        <w:t>yes, you,</w:t>
      </w:r>
    </w:p>
    <w:p>
      <w:r>
        <w:rPr>
          <w:rFonts w:ascii="Arial" w:hAnsi="Arial" w:eastAsia="Arial"/>
          <w:b w:val="0"/>
          <w:sz w:val="22"/>
        </w:rPr>
        <w:t>the angry one,</w:t>
      </w:r>
    </w:p>
    <w:p>
      <w:r>
        <w:rPr>
          <w:rFonts w:ascii="Arial" w:hAnsi="Arial" w:eastAsia="Arial"/>
          <w:b w:val="0"/>
          <w:sz w:val="22"/>
        </w:rPr>
        <w:t>the belittling one,</w:t>
      </w:r>
    </w:p>
    <w:p>
      <w:r>
        <w:rPr>
          <w:rFonts w:ascii="Arial" w:hAnsi="Arial" w:eastAsia="Arial"/>
          <w:b w:val="0"/>
          <w:sz w:val="22"/>
        </w:rPr>
        <w:t>the woman shouting at your son,</w:t>
      </w:r>
    </w:p>
    <w:p>
      <w:r>
        <w:rPr>
          <w:rFonts w:ascii="Arial" w:hAnsi="Arial" w:eastAsia="Arial"/>
          <w:b w:val="0"/>
          <w:sz w:val="22"/>
        </w:rPr>
        <w:t>upsetting him,</w:t>
      </w:r>
    </w:p>
    <w:p>
      <w:r>
        <w:rPr>
          <w:rFonts w:ascii="Arial" w:hAnsi="Arial" w:eastAsia="Arial"/>
          <w:b w:val="0"/>
          <w:sz w:val="22"/>
        </w:rPr>
        <w:t>and making the tears run,</w:t>
      </w:r>
    </w:p>
    <w:p>
      <w:r>
        <w:rPr>
          <w:rFonts w:ascii="Arial" w:hAnsi="Arial" w:eastAsia="Arial"/>
          <w:b w:val="0"/>
          <w:sz w:val="22"/>
        </w:rPr>
        <w:t>making them run, run, and run,</w:t>
      </w:r>
    </w:p>
    <w:p>
      <w:r>
        <w:rPr>
          <w:rFonts w:ascii="Arial" w:hAnsi="Arial" w:eastAsia="Arial"/>
          <w:b w:val="0"/>
          <w:sz w:val="22"/>
        </w:rPr>
        <w:t>and you seem to delight in them,</w:t>
      </w:r>
    </w:p>
    <w:p>
      <w:r>
        <w:rPr>
          <w:rFonts w:ascii="Arial" w:hAnsi="Arial" w:eastAsia="Arial"/>
          <w:b w:val="0"/>
          <w:sz w:val="22"/>
        </w:rPr>
        <w:t>and of them make fun,</w:t>
      </w:r>
    </w:p>
    <w:p>
      <w:r>
        <w:rPr>
          <w:rFonts w:ascii="Arial" w:hAnsi="Arial" w:eastAsia="Arial"/>
          <w:b w:val="0"/>
          <w:sz w:val="22"/>
        </w:rPr>
        <w:t>oh, what a mother you have become,</w:t>
      </w:r>
    </w:p>
    <w:p>
      <w:r>
        <w:rPr>
          <w:rFonts w:ascii="Arial" w:hAnsi="Arial" w:eastAsia="Arial"/>
          <w:b w:val="0"/>
          <w:sz w:val="22"/>
        </w:rPr>
        <w:t>what a mother upsetting your only son,</w:t>
      </w:r>
    </w:p>
    <w:p>
      <w:r>
        <w:rPr>
          <w:rFonts w:ascii="Arial" w:hAnsi="Arial" w:eastAsia="Arial"/>
          <w:b w:val="0"/>
          <w:sz w:val="22"/>
        </w:rPr>
        <w:t>in front of everyone,</w:t>
      </w:r>
    </w:p>
    <w:p>
      <w:r>
        <w:rPr>
          <w:rFonts w:ascii="Arial" w:hAnsi="Arial" w:eastAsia="Arial"/>
          <w:b w:val="0"/>
          <w:sz w:val="22"/>
        </w:rPr>
        <w:t>you of little thought.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