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Like a bullet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Like a bullet from a gun, you run.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head towards the chaos,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like the danger,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like the pandemonium,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it excites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like the destruction,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unfortunately,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are not the only one.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Like a bullet from a gun you run,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head towards the chaos,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wage war with your fists.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wage war with knives,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wage war with bombs,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wage war with guns,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there is evil in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prefer death to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happily you head towards chaos,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like a bullet from a gun.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what has become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humanity has lost someone,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has become of others like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many lay in war graves,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 there is no humanity in killing someone,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war is hell,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have to give it all that you have got,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you have to give it all that you have got,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until your blood it soaks the earth,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are killed,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earth is no better,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 better off.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