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Light</w:t>
      </w:r>
    </w:p>
    <w:p/>
    <w:p>
      <w:r>
        <w:rPr>
          <w:rFonts w:ascii="Arial" w:hAnsi="Arial" w:eastAsia="Arial"/>
          <w:b w:val="0"/>
          <w:sz w:val="22"/>
        </w:rPr>
        <w:t>Moths around a light,</w:t>
      </w:r>
    </w:p>
    <w:p>
      <w:r>
        <w:rPr>
          <w:rFonts w:ascii="Arial" w:hAnsi="Arial" w:eastAsia="Arial"/>
          <w:b w:val="0"/>
          <w:sz w:val="22"/>
        </w:rPr>
        <w:t>candle flickering bright,</w:t>
      </w:r>
    </w:p>
    <w:p>
      <w:r>
        <w:rPr>
          <w:rFonts w:ascii="Arial" w:hAnsi="Arial" w:eastAsia="Arial"/>
          <w:b w:val="0"/>
          <w:sz w:val="22"/>
        </w:rPr>
        <w:t>the fire lit,</w:t>
      </w:r>
    </w:p>
    <w:p>
      <w:r>
        <w:rPr>
          <w:rFonts w:ascii="Arial" w:hAnsi="Arial" w:eastAsia="Arial"/>
          <w:b w:val="0"/>
          <w:sz w:val="22"/>
        </w:rPr>
        <w:t>a book upon your lap,</w:t>
      </w:r>
    </w:p>
    <w:p>
      <w:r>
        <w:rPr>
          <w:rFonts w:ascii="Arial" w:hAnsi="Arial" w:eastAsia="Arial"/>
          <w:b w:val="0"/>
          <w:sz w:val="22"/>
        </w:rPr>
        <w:t>a smile on your face,</w:t>
      </w:r>
    </w:p>
    <w:p>
      <w:r>
        <w:rPr>
          <w:rFonts w:ascii="Arial" w:hAnsi="Arial" w:eastAsia="Arial"/>
          <w:b w:val="0"/>
          <w:sz w:val="22"/>
        </w:rPr>
        <w:t>a glimmer in the eyes,</w:t>
      </w:r>
    </w:p>
    <w:p>
      <w:r>
        <w:rPr>
          <w:rFonts w:ascii="Arial" w:hAnsi="Arial" w:eastAsia="Arial"/>
          <w:b w:val="0"/>
          <w:sz w:val="22"/>
        </w:rPr>
        <w:t>now what could be better than that?</w:t>
      </w:r>
    </w:p>
    <w:p>
      <w:r>
        <w:rPr>
          <w:rFonts w:ascii="Arial" w:hAnsi="Arial" w:eastAsia="Arial"/>
          <w:b w:val="0"/>
          <w:sz w:val="22"/>
        </w:rPr>
        <w:t>Reading by the fireside at night,</w:t>
      </w:r>
    </w:p>
    <w:p>
      <w:r>
        <w:rPr>
          <w:rFonts w:ascii="Arial" w:hAnsi="Arial" w:eastAsia="Arial"/>
          <w:b w:val="0"/>
          <w:sz w:val="22"/>
        </w:rPr>
        <w:t>such a delight,</w:t>
      </w:r>
    </w:p>
    <w:p>
      <w:r>
        <w:rPr>
          <w:rFonts w:ascii="Arial" w:hAnsi="Arial" w:eastAsia="Arial"/>
          <w:b w:val="0"/>
          <w:sz w:val="22"/>
        </w:rPr>
        <w:t>such a delight in the words that dance through your mind,</w:t>
      </w:r>
    </w:p>
    <w:p>
      <w:r>
        <w:rPr>
          <w:rFonts w:ascii="Arial" w:hAnsi="Arial" w:eastAsia="Arial"/>
          <w:b w:val="0"/>
          <w:sz w:val="22"/>
        </w:rPr>
        <w:t>bringing visions of places that you have never seen,</w:t>
      </w:r>
    </w:p>
    <w:p>
      <w:r>
        <w:rPr>
          <w:rFonts w:ascii="Arial" w:hAnsi="Arial" w:eastAsia="Arial"/>
          <w:b w:val="0"/>
          <w:sz w:val="22"/>
        </w:rPr>
        <w:t>conjuring up people’s faces from far away,</w:t>
      </w:r>
    </w:p>
    <w:p>
      <w:r>
        <w:rPr>
          <w:rFonts w:ascii="Arial" w:hAnsi="Arial" w:eastAsia="Arial"/>
          <w:b w:val="0"/>
          <w:sz w:val="22"/>
        </w:rPr>
        <w:t>visions in an evening dream,</w:t>
      </w:r>
    </w:p>
    <w:p>
      <w:r>
        <w:rPr>
          <w:rFonts w:ascii="Arial" w:hAnsi="Arial" w:eastAsia="Arial"/>
          <w:b w:val="0"/>
          <w:sz w:val="22"/>
        </w:rPr>
        <w:t>dreaming whilst awake,</w:t>
      </w:r>
    </w:p>
    <w:p>
      <w:r>
        <w:rPr>
          <w:rFonts w:ascii="Arial" w:hAnsi="Arial" w:eastAsia="Arial"/>
          <w:b w:val="0"/>
          <w:sz w:val="22"/>
        </w:rPr>
        <w:t>conjuring up things to be, and things that have been,</w:t>
      </w:r>
    </w:p>
    <w:p>
      <w:r>
        <w:rPr>
          <w:rFonts w:ascii="Arial" w:hAnsi="Arial" w:eastAsia="Arial"/>
          <w:b w:val="0"/>
          <w:sz w:val="22"/>
        </w:rPr>
        <w:t>oh, what an incredible fascination in language there is,</w:t>
      </w:r>
    </w:p>
    <w:p>
      <w:r>
        <w:rPr>
          <w:rFonts w:ascii="Arial" w:hAnsi="Arial" w:eastAsia="Arial"/>
          <w:b w:val="0"/>
          <w:sz w:val="22"/>
        </w:rPr>
        <w:t>sat by the fireside, and so gloriously taking it all in,</w:t>
      </w:r>
    </w:p>
    <w:p>
      <w:r>
        <w:rPr>
          <w:rFonts w:ascii="Arial" w:hAnsi="Arial" w:eastAsia="Arial"/>
          <w:b w:val="0"/>
          <w:sz w:val="22"/>
        </w:rPr>
        <w:t>and in words and memories and in creation,</w:t>
      </w:r>
    </w:p>
    <w:p>
      <w:r>
        <w:rPr>
          <w:rFonts w:ascii="Arial" w:hAnsi="Arial" w:eastAsia="Arial"/>
          <w:b w:val="0"/>
          <w:sz w:val="22"/>
        </w:rPr>
        <w:t>there is heaven and hell, and everything in between,</w:t>
      </w:r>
    </w:p>
    <w:p>
      <w:r>
        <w:rPr>
          <w:rFonts w:ascii="Arial" w:hAnsi="Arial" w:eastAsia="Arial"/>
          <w:b w:val="0"/>
          <w:sz w:val="22"/>
        </w:rPr>
        <w:t>and what more could you wish for on a rainy night,</w:t>
      </w:r>
    </w:p>
    <w:p>
      <w:r>
        <w:rPr>
          <w:rFonts w:ascii="Arial" w:hAnsi="Arial" w:eastAsia="Arial"/>
          <w:b w:val="0"/>
          <w:sz w:val="22"/>
        </w:rPr>
        <w:t>than to be sat by the fireside,</w:t>
      </w:r>
    </w:p>
    <w:p>
      <w:r>
        <w:rPr>
          <w:rFonts w:ascii="Arial" w:hAnsi="Arial" w:eastAsia="Arial"/>
          <w:b w:val="0"/>
          <w:sz w:val="22"/>
        </w:rPr>
        <w:t>as the moths fly around the light,</w:t>
      </w:r>
    </w:p>
    <w:p>
      <w:r>
        <w:rPr>
          <w:rFonts w:ascii="Arial" w:hAnsi="Arial" w:eastAsia="Arial"/>
          <w:b w:val="0"/>
          <w:sz w:val="22"/>
        </w:rPr>
        <w:t>and the candle flickers bright,</w:t>
      </w:r>
    </w:p>
    <w:p>
      <w:r>
        <w:rPr>
          <w:rFonts w:ascii="Arial" w:hAnsi="Arial" w:eastAsia="Arial"/>
          <w:b w:val="0"/>
          <w:sz w:val="22"/>
        </w:rPr>
        <w:t>and with the fire lit and a book upon your lap,</w:t>
      </w:r>
    </w:p>
    <w:p>
      <w:r>
        <w:rPr>
          <w:rFonts w:ascii="Arial" w:hAnsi="Arial" w:eastAsia="Arial"/>
          <w:b w:val="0"/>
          <w:sz w:val="22"/>
        </w:rPr>
        <w:t>and a smile upon your face,</w:t>
      </w:r>
    </w:p>
    <w:p>
      <w:r>
        <w:rPr>
          <w:rFonts w:ascii="Arial" w:hAnsi="Arial" w:eastAsia="Arial"/>
          <w:b w:val="0"/>
          <w:sz w:val="22"/>
        </w:rPr>
        <w:t>and a glimmer in your eyes,</w:t>
      </w:r>
    </w:p>
    <w:p>
      <w:r>
        <w:rPr>
          <w:rFonts w:ascii="Arial" w:hAnsi="Arial" w:eastAsia="Arial"/>
          <w:b w:val="0"/>
          <w:sz w:val="22"/>
        </w:rPr>
        <w:t>and your imagination running wild,</w:t>
      </w:r>
    </w:p>
    <w:p>
      <w:r>
        <w:rPr>
          <w:rFonts w:ascii="Arial" w:hAnsi="Arial" w:eastAsia="Arial"/>
          <w:b w:val="0"/>
          <w:sz w:val="22"/>
        </w:rPr>
        <w:t>now, what could be better than that?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