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Life and death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Life is disputed by death, death is disputed by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they fight and they fight,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unfortunately, until there is barely any of the body left.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