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Life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Life is not all roses and chocolates.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is tough and torturous,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more stresses and strains 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there have ever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whole history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to have a tough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strong fortitude,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strong heart to be true to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yourself and to exist.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to have a strong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not give in to the pressure of the world.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to have a strong mind not to commit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 many people are driven to the edge and over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people break upon the wheel of life.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to have a tough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exist upon the Earth.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to, despite the stresses and the strains,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the will to truly live.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so many in this world who don't.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so many in this world who have reached the end.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so many who have been broken,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who have been through so many stresses and strains and who have reached their end.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sadly, there are so many dead.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families grieving.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families,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will never see their loved ones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