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Life</w:t>
      </w:r>
    </w:p>
    <w:p/>
    <w:p>
      <w:r>
        <w:rPr>
          <w:rFonts w:ascii="Arial" w:hAnsi="Arial" w:eastAsia="Arial"/>
          <w:b w:val="0"/>
          <w:sz w:val="22"/>
        </w:rPr>
        <w:t>The rustle of the trees,</w:t>
      </w:r>
    </w:p>
    <w:p>
      <w:r>
        <w:rPr>
          <w:rFonts w:ascii="Arial" w:hAnsi="Arial" w:eastAsia="Arial"/>
          <w:b w:val="0"/>
          <w:sz w:val="22"/>
        </w:rPr>
        <w:t>and at ease,</w:t>
      </w:r>
    </w:p>
    <w:p>
      <w:r>
        <w:rPr>
          <w:rFonts w:ascii="Arial" w:hAnsi="Arial" w:eastAsia="Arial"/>
          <w:b w:val="0"/>
          <w:sz w:val="22"/>
        </w:rPr>
        <w:t>soliloquy,</w:t>
      </w:r>
    </w:p>
    <w:p>
      <w:r>
        <w:rPr>
          <w:rFonts w:ascii="Arial" w:hAnsi="Arial" w:eastAsia="Arial"/>
          <w:b w:val="0"/>
          <w:sz w:val="22"/>
        </w:rPr>
        <w:t>tranquillity,</w:t>
      </w:r>
    </w:p>
    <w:p>
      <w:r>
        <w:rPr>
          <w:rFonts w:ascii="Arial" w:hAnsi="Arial" w:eastAsia="Arial"/>
          <w:b w:val="0"/>
          <w:sz w:val="22"/>
        </w:rPr>
        <w:t>a gentle breeze,</w:t>
      </w:r>
    </w:p>
    <w:p>
      <w:r>
        <w:rPr>
          <w:rFonts w:ascii="Arial" w:hAnsi="Arial" w:eastAsia="Arial"/>
          <w:b w:val="0"/>
          <w:sz w:val="22"/>
        </w:rPr>
        <w:t>and the beautiful birds,</w:t>
      </w:r>
    </w:p>
    <w:p>
      <w:r>
        <w:rPr>
          <w:rFonts w:ascii="Arial" w:hAnsi="Arial" w:eastAsia="Arial"/>
          <w:b w:val="0"/>
          <w:sz w:val="22"/>
        </w:rPr>
        <w:t>making the most of the summer sun,</w:t>
      </w:r>
    </w:p>
    <w:p>
      <w:r>
        <w:rPr>
          <w:rFonts w:ascii="Arial" w:hAnsi="Arial" w:eastAsia="Arial"/>
          <w:b w:val="0"/>
          <w:sz w:val="22"/>
        </w:rPr>
        <w:t>and me,</w:t>
      </w:r>
    </w:p>
    <w:p>
      <w:r>
        <w:rPr>
          <w:rFonts w:ascii="Arial" w:hAnsi="Arial" w:eastAsia="Arial"/>
          <w:b w:val="0"/>
          <w:sz w:val="22"/>
        </w:rPr>
        <w:t>with a smile on my face,</w:t>
      </w:r>
    </w:p>
    <w:p>
      <w:r>
        <w:rPr>
          <w:rFonts w:ascii="Arial" w:hAnsi="Arial" w:eastAsia="Arial"/>
          <w:b w:val="0"/>
          <w:sz w:val="22"/>
        </w:rPr>
        <w:t>as the clouds float by gently overhead,</w:t>
      </w:r>
    </w:p>
    <w:p>
      <w:r>
        <w:rPr>
          <w:rFonts w:ascii="Arial" w:hAnsi="Arial" w:eastAsia="Arial"/>
          <w:b w:val="0"/>
          <w:sz w:val="22"/>
        </w:rPr>
        <w:t>here I sit with only enjoyment,</w:t>
      </w:r>
    </w:p>
    <w:p>
      <w:r>
        <w:rPr>
          <w:rFonts w:ascii="Arial" w:hAnsi="Arial" w:eastAsia="Arial"/>
          <w:b w:val="0"/>
          <w:sz w:val="22"/>
        </w:rPr>
        <w:t>and inspiration inside me,</w:t>
      </w:r>
    </w:p>
    <w:p>
      <w:r>
        <w:rPr>
          <w:rFonts w:ascii="Arial" w:hAnsi="Arial" w:eastAsia="Arial"/>
          <w:b w:val="0"/>
          <w:sz w:val="22"/>
        </w:rPr>
        <w:t>and with great fascination all around,</w:t>
      </w:r>
    </w:p>
    <w:p>
      <w:r>
        <w:rPr>
          <w:rFonts w:ascii="Arial" w:hAnsi="Arial" w:eastAsia="Arial"/>
          <w:b w:val="0"/>
          <w:sz w:val="22"/>
        </w:rPr>
        <w:t>and what a world it is with all the great creations,</w:t>
      </w:r>
    </w:p>
    <w:p>
      <w:r>
        <w:rPr>
          <w:rFonts w:ascii="Arial" w:hAnsi="Arial" w:eastAsia="Arial"/>
          <w:b w:val="0"/>
          <w:sz w:val="22"/>
        </w:rPr>
        <w:t>that do in their abundance so wonderfully astound,</w:t>
      </w:r>
    </w:p>
    <w:p>
      <w:r>
        <w:rPr>
          <w:rFonts w:ascii="Arial" w:hAnsi="Arial" w:eastAsia="Arial"/>
          <w:b w:val="0"/>
          <w:sz w:val="22"/>
        </w:rPr>
        <w:t>and what delicate beauty there is,</w:t>
      </w:r>
    </w:p>
    <w:p>
      <w:r>
        <w:rPr>
          <w:rFonts w:ascii="Arial" w:hAnsi="Arial" w:eastAsia="Arial"/>
          <w:b w:val="0"/>
          <w:sz w:val="22"/>
        </w:rPr>
        <w:t>in the flowers amongst the grass,</w:t>
      </w:r>
    </w:p>
    <w:p>
      <w:r>
        <w:rPr>
          <w:rFonts w:ascii="Arial" w:hAnsi="Arial" w:eastAsia="Arial"/>
          <w:b w:val="0"/>
          <w:sz w:val="22"/>
        </w:rPr>
        <w:t>and how varied the colours that I espy,</w:t>
      </w:r>
    </w:p>
    <w:p>
      <w:r>
        <w:rPr>
          <w:rFonts w:ascii="Arial" w:hAnsi="Arial" w:eastAsia="Arial"/>
          <w:b w:val="0"/>
          <w:sz w:val="22"/>
        </w:rPr>
        <w:t>with such pleasure that the gift of sight grants me,</w:t>
      </w:r>
    </w:p>
    <w:p>
      <w:r>
        <w:rPr>
          <w:rFonts w:ascii="Arial" w:hAnsi="Arial" w:eastAsia="Arial"/>
          <w:b w:val="0"/>
          <w:sz w:val="22"/>
        </w:rPr>
        <w:t>sights that so beautifully rouse and stir my heart,</w:t>
      </w:r>
    </w:p>
    <w:p>
      <w:r>
        <w:rPr>
          <w:rFonts w:ascii="Arial" w:hAnsi="Arial" w:eastAsia="Arial"/>
          <w:b w:val="0"/>
          <w:sz w:val="22"/>
        </w:rPr>
        <w:t>and nature, it is all that I want to see, mostly,</w:t>
      </w:r>
    </w:p>
    <w:p>
      <w:r>
        <w:rPr>
          <w:rFonts w:ascii="Arial" w:hAnsi="Arial" w:eastAsia="Arial"/>
          <w:b w:val="0"/>
          <w:sz w:val="22"/>
        </w:rPr>
        <w:t>and not so much,</w:t>
      </w:r>
    </w:p>
    <w:p>
      <w:r>
        <w:rPr>
          <w:rFonts w:ascii="Arial" w:hAnsi="Arial" w:eastAsia="Arial"/>
          <w:b w:val="0"/>
          <w:sz w:val="22"/>
        </w:rPr>
        <w:t>the modern buildings that rarely do much for me,</w:t>
      </w:r>
    </w:p>
    <w:p>
      <w:r>
        <w:rPr>
          <w:rFonts w:ascii="Arial" w:hAnsi="Arial" w:eastAsia="Arial"/>
          <w:b w:val="0"/>
          <w:sz w:val="22"/>
        </w:rPr>
        <w:t>and of which I see in them no great works of art,</w:t>
      </w:r>
    </w:p>
    <w:p>
      <w:r>
        <w:rPr>
          <w:rFonts w:ascii="Arial" w:hAnsi="Arial" w:eastAsia="Arial"/>
          <w:b w:val="0"/>
          <w:sz w:val="22"/>
        </w:rPr>
        <w:t>and here as a gentle yellow butterfly,</w:t>
      </w:r>
    </w:p>
    <w:p>
      <w:r>
        <w:rPr>
          <w:rFonts w:ascii="Arial" w:hAnsi="Arial" w:eastAsia="Arial"/>
          <w:b w:val="0"/>
          <w:sz w:val="22"/>
        </w:rPr>
        <w:t>it passes on by in its glorious delicate state,</w:t>
      </w:r>
    </w:p>
    <w:p>
      <w:r>
        <w:rPr>
          <w:rFonts w:ascii="Arial" w:hAnsi="Arial" w:eastAsia="Arial"/>
          <w:b w:val="0"/>
          <w:sz w:val="22"/>
        </w:rPr>
        <w:t>and what a wonder it is upon thine eyes,</w:t>
      </w:r>
    </w:p>
    <w:p>
      <w:r>
        <w:rPr>
          <w:rFonts w:ascii="Arial" w:hAnsi="Arial" w:eastAsia="Arial"/>
          <w:b w:val="0"/>
          <w:sz w:val="22"/>
        </w:rPr>
        <w:t>and of which upon to fixate,</w:t>
      </w:r>
    </w:p>
    <w:p>
      <w:r>
        <w:rPr>
          <w:rFonts w:ascii="Arial" w:hAnsi="Arial" w:eastAsia="Arial"/>
          <w:b w:val="0"/>
          <w:sz w:val="22"/>
        </w:rPr>
        <w:t>and how I envy it and the ease it seems to fly about the place,</w:t>
      </w:r>
    </w:p>
    <w:p>
      <w:r>
        <w:rPr>
          <w:rFonts w:ascii="Arial" w:hAnsi="Arial" w:eastAsia="Arial"/>
          <w:b w:val="0"/>
          <w:sz w:val="22"/>
        </w:rPr>
        <w:t>and there is nothing greater than walking down the lane,</w:t>
      </w:r>
    </w:p>
    <w:p>
      <w:r>
        <w:rPr>
          <w:rFonts w:ascii="Arial" w:hAnsi="Arial" w:eastAsia="Arial"/>
          <w:b w:val="0"/>
          <w:sz w:val="22"/>
        </w:rPr>
        <w:t>and crossing the fields and sitting in them,</w:t>
      </w:r>
    </w:p>
    <w:p>
      <w:r>
        <w:rPr>
          <w:rFonts w:ascii="Arial" w:hAnsi="Arial" w:eastAsia="Arial"/>
          <w:b w:val="0"/>
          <w:sz w:val="22"/>
        </w:rPr>
        <w:t>and contemplating life and the majesty of nature,</w:t>
      </w:r>
    </w:p>
    <w:p>
      <w:r>
        <w:rPr>
          <w:rFonts w:ascii="Arial" w:hAnsi="Arial" w:eastAsia="Arial"/>
          <w:b w:val="0"/>
          <w:sz w:val="22"/>
        </w:rPr>
        <w:t>that so beautifully the mind does awake,</w:t>
      </w:r>
    </w:p>
    <w:p>
      <w:r>
        <w:rPr>
          <w:rFonts w:ascii="Arial" w:hAnsi="Arial" w:eastAsia="Arial"/>
          <w:b w:val="0"/>
          <w:sz w:val="22"/>
        </w:rPr>
        <w:t>and does so powerfully stimulate,</w:t>
      </w:r>
    </w:p>
    <w:p>
      <w:r>
        <w:rPr>
          <w:rFonts w:ascii="Arial" w:hAnsi="Arial" w:eastAsia="Arial"/>
          <w:b w:val="0"/>
          <w:sz w:val="22"/>
        </w:rPr>
        <w:t>and time, time it stands still,</w:t>
      </w:r>
    </w:p>
    <w:p>
      <w:r>
        <w:rPr>
          <w:rFonts w:ascii="Arial" w:hAnsi="Arial" w:eastAsia="Arial"/>
          <w:b w:val="0"/>
          <w:sz w:val="22"/>
        </w:rPr>
        <w:t>and I am glad it no longer does race,</w:t>
      </w:r>
    </w:p>
    <w:p>
      <w:r>
        <w:rPr>
          <w:rFonts w:ascii="Arial" w:hAnsi="Arial" w:eastAsia="Arial"/>
          <w:b w:val="0"/>
          <w:sz w:val="22"/>
        </w:rPr>
        <w:t>because upon it I do not meditate,</w:t>
      </w:r>
    </w:p>
    <w:p>
      <w:r>
        <w:rPr>
          <w:rFonts w:ascii="Arial" w:hAnsi="Arial" w:eastAsia="Arial"/>
          <w:b w:val="0"/>
          <w:sz w:val="22"/>
        </w:rPr>
        <w:t>or fixate, and for time I hold no wake,</w:t>
      </w:r>
    </w:p>
    <w:p>
      <w:r>
        <w:rPr>
          <w:rFonts w:ascii="Arial" w:hAnsi="Arial" w:eastAsia="Arial"/>
          <w:b w:val="0"/>
          <w:sz w:val="22"/>
        </w:rPr>
        <w:t>I just revel in it and explore everything,</w:t>
      </w:r>
    </w:p>
    <w:p>
      <w:r>
        <w:rPr>
          <w:rFonts w:ascii="Arial" w:hAnsi="Arial" w:eastAsia="Arial"/>
          <w:b w:val="0"/>
          <w:sz w:val="22"/>
        </w:rPr>
        <w:t>everything with a spring in my step with great happiness,</w:t>
      </w:r>
    </w:p>
    <w:p>
      <w:r>
        <w:rPr>
          <w:rFonts w:ascii="Arial" w:hAnsi="Arial" w:eastAsia="Arial"/>
          <w:b w:val="0"/>
          <w:sz w:val="22"/>
        </w:rPr>
        <w:t>that nothing else could ever replace,</w:t>
      </w:r>
    </w:p>
    <w:p>
      <w:r>
        <w:rPr>
          <w:rFonts w:ascii="Arial" w:hAnsi="Arial" w:eastAsia="Arial"/>
          <w:b w:val="0"/>
          <w:sz w:val="22"/>
        </w:rPr>
        <w:t>and as the breeze rustles through the trees,</w:t>
      </w:r>
    </w:p>
    <w:p>
      <w:r>
        <w:rPr>
          <w:rFonts w:ascii="Arial" w:hAnsi="Arial" w:eastAsia="Arial"/>
          <w:b w:val="0"/>
          <w:sz w:val="22"/>
        </w:rPr>
        <w:t>unlike the wind I am happy going nowhere,</w:t>
      </w:r>
    </w:p>
    <w:p>
      <w:r>
        <w:rPr>
          <w:rFonts w:ascii="Arial" w:hAnsi="Arial" w:eastAsia="Arial"/>
          <w:b w:val="0"/>
          <w:sz w:val="22"/>
        </w:rPr>
        <w:t>and I am happy to sit peacefully,</w:t>
      </w:r>
    </w:p>
    <w:p>
      <w:r>
        <w:rPr>
          <w:rFonts w:ascii="Arial" w:hAnsi="Arial" w:eastAsia="Arial"/>
          <w:b w:val="0"/>
          <w:sz w:val="22"/>
        </w:rPr>
        <w:t>and I am thankful to the powers that be,</w:t>
      </w:r>
    </w:p>
    <w:p>
      <w:r>
        <w:rPr>
          <w:rFonts w:ascii="Arial" w:hAnsi="Arial" w:eastAsia="Arial"/>
          <w:b w:val="0"/>
          <w:sz w:val="22"/>
        </w:rPr>
        <w:t>that created all that I see,</w:t>
      </w:r>
    </w:p>
    <w:p>
      <w:r>
        <w:rPr>
          <w:rFonts w:ascii="Arial" w:hAnsi="Arial" w:eastAsia="Arial"/>
          <w:b w:val="0"/>
          <w:sz w:val="22"/>
        </w:rPr>
        <w:t>and who showered me with such grace,</w:t>
      </w:r>
    </w:p>
    <w:p>
      <w:r>
        <w:rPr>
          <w:rFonts w:ascii="Arial" w:hAnsi="Arial" w:eastAsia="Arial"/>
          <w:b w:val="0"/>
          <w:sz w:val="22"/>
        </w:rPr>
        <w:t>and with such beauty that does fascinate me,</w:t>
      </w:r>
    </w:p>
    <w:p>
      <w:r>
        <w:rPr>
          <w:rFonts w:ascii="Arial" w:hAnsi="Arial" w:eastAsia="Arial"/>
          <w:b w:val="0"/>
          <w:sz w:val="22"/>
        </w:rPr>
        <w:t>oh, what a wonderful life it is,</w:t>
      </w:r>
    </w:p>
    <w:p>
      <w:r>
        <w:rPr>
          <w:rFonts w:ascii="Arial" w:hAnsi="Arial" w:eastAsia="Arial"/>
          <w:b w:val="0"/>
          <w:sz w:val="22"/>
        </w:rPr>
        <w:t>and this Earth what a wonderful place,</w:t>
      </w:r>
    </w:p>
    <w:p>
      <w:r>
        <w:rPr>
          <w:rFonts w:ascii="Arial" w:hAnsi="Arial" w:eastAsia="Arial"/>
          <w:b w:val="0"/>
          <w:sz w:val="22"/>
        </w:rPr>
        <w:t>what a wonderful place to exist,</w:t>
      </w:r>
    </w:p>
    <w:p>
      <w:r>
        <w:rPr>
          <w:rFonts w:ascii="Arial" w:hAnsi="Arial" w:eastAsia="Arial"/>
          <w:b w:val="0"/>
          <w:sz w:val="22"/>
        </w:rPr>
        <w:t>for nature upon the eyes, it is like a never ending a kiss,</w:t>
      </w:r>
    </w:p>
    <w:p>
      <w:r>
        <w:rPr>
          <w:rFonts w:ascii="Arial" w:hAnsi="Arial" w:eastAsia="Arial"/>
          <w:b w:val="0"/>
          <w:sz w:val="22"/>
        </w:rPr>
        <w:t>a never-ending kiss upon the lips,</w:t>
      </w:r>
    </w:p>
    <w:p>
      <w:r>
        <w:rPr>
          <w:rFonts w:ascii="Arial" w:hAnsi="Arial" w:eastAsia="Arial"/>
          <w:b w:val="0"/>
          <w:sz w:val="22"/>
        </w:rPr>
        <w:t>a kiss that lingers long in the heart and the mind,</w:t>
      </w:r>
    </w:p>
    <w:p>
      <w:r>
        <w:rPr>
          <w:rFonts w:ascii="Arial" w:hAnsi="Arial" w:eastAsia="Arial"/>
          <w:b w:val="0"/>
          <w:sz w:val="22"/>
        </w:rPr>
        <w:t>and that lingers long after I arrive home,</w:t>
      </w:r>
    </w:p>
    <w:p>
      <w:r>
        <w:rPr>
          <w:rFonts w:ascii="Arial" w:hAnsi="Arial" w:eastAsia="Arial"/>
          <w:b w:val="0"/>
          <w:sz w:val="22"/>
        </w:rPr>
        <w:t>and that so wonderfully fills me with such glorious bliss,</w:t>
      </w:r>
    </w:p>
    <w:p>
      <w:r>
        <w:rPr>
          <w:rFonts w:ascii="Arial" w:hAnsi="Arial" w:eastAsia="Arial"/>
          <w:b w:val="0"/>
          <w:sz w:val="22"/>
        </w:rPr>
        <w:t>and oh, what a life, what a great great life is this,</w:t>
      </w:r>
    </w:p>
    <w:p>
      <w:r>
        <w:rPr>
          <w:rFonts w:ascii="Arial" w:hAnsi="Arial" w:eastAsia="Arial"/>
          <w:b w:val="0"/>
          <w:sz w:val="22"/>
        </w:rPr>
        <w:t>and what a great great gift it is to exist.</w:t>
      </w:r>
    </w:p>
    <w:p>
      <w:r>
        <w:rPr>
          <w:rFonts w:ascii="Arial" w:hAnsi="Arial" w:eastAsia="Arial"/>
          <w:b w:val="0"/>
          <w:sz w:val="22"/>
        </w:rPr>
        <w:t>I just revel in it and explore everything,</w:t>
      </w:r>
    </w:p>
    <w:p>
      <w:r>
        <w:rPr>
          <w:rFonts w:ascii="Arial" w:hAnsi="Arial" w:eastAsia="Arial"/>
          <w:b w:val="0"/>
          <w:sz w:val="22"/>
        </w:rPr>
        <w:t>everything with a spring in my step with great happiness,</w:t>
      </w:r>
    </w:p>
    <w:p>
      <w:r>
        <w:rPr>
          <w:rFonts w:ascii="Arial" w:hAnsi="Arial" w:eastAsia="Arial"/>
          <w:b w:val="0"/>
          <w:sz w:val="22"/>
        </w:rPr>
        <w:t>that nothing else could ever replace,</w:t>
      </w:r>
    </w:p>
    <w:p>
      <w:r>
        <w:rPr>
          <w:rFonts w:ascii="Arial" w:hAnsi="Arial" w:eastAsia="Arial"/>
          <w:b w:val="0"/>
          <w:sz w:val="22"/>
        </w:rPr>
        <w:t>and as the breeze rustles through the trees,</w:t>
      </w:r>
    </w:p>
    <w:p>
      <w:r>
        <w:rPr>
          <w:rFonts w:ascii="Arial" w:hAnsi="Arial" w:eastAsia="Arial"/>
          <w:b w:val="0"/>
          <w:sz w:val="22"/>
        </w:rPr>
        <w:t>unlike the wind I am happy going nowhere,</w:t>
      </w:r>
    </w:p>
    <w:p>
      <w:r>
        <w:rPr>
          <w:rFonts w:ascii="Arial" w:hAnsi="Arial" w:eastAsia="Arial"/>
          <w:b w:val="0"/>
          <w:sz w:val="22"/>
        </w:rPr>
        <w:t>and I am happy to sit peacefully,</w:t>
      </w:r>
    </w:p>
    <w:p>
      <w:r>
        <w:rPr>
          <w:rFonts w:ascii="Arial" w:hAnsi="Arial" w:eastAsia="Arial"/>
          <w:b w:val="0"/>
          <w:sz w:val="22"/>
        </w:rPr>
        <w:t>and I am thankful to the powers that be,</w:t>
      </w:r>
    </w:p>
    <w:p>
      <w:r>
        <w:rPr>
          <w:rFonts w:ascii="Arial" w:hAnsi="Arial" w:eastAsia="Arial"/>
          <w:b w:val="0"/>
          <w:sz w:val="22"/>
        </w:rPr>
        <w:t>that created all that I see,</w:t>
      </w:r>
    </w:p>
    <w:p>
      <w:r>
        <w:rPr>
          <w:rFonts w:ascii="Arial" w:hAnsi="Arial" w:eastAsia="Arial"/>
          <w:b w:val="0"/>
          <w:sz w:val="22"/>
        </w:rPr>
        <w:t>and who showered me with such grace,</w:t>
      </w:r>
    </w:p>
    <w:p>
      <w:r>
        <w:rPr>
          <w:rFonts w:ascii="Arial" w:hAnsi="Arial" w:eastAsia="Arial"/>
          <w:b w:val="0"/>
          <w:sz w:val="22"/>
        </w:rPr>
        <w:t>and with such beauty that does fascinate me,</w:t>
      </w:r>
    </w:p>
    <w:p>
      <w:r>
        <w:rPr>
          <w:rFonts w:ascii="Arial" w:hAnsi="Arial" w:eastAsia="Arial"/>
          <w:b w:val="0"/>
          <w:sz w:val="22"/>
        </w:rPr>
        <w:t>oh, what a wonderful life it is,</w:t>
      </w:r>
    </w:p>
    <w:p>
      <w:r>
        <w:rPr>
          <w:rFonts w:ascii="Arial" w:hAnsi="Arial" w:eastAsia="Arial"/>
          <w:b w:val="0"/>
          <w:sz w:val="22"/>
        </w:rPr>
        <w:t>and this Earth what a wonderful place,</w:t>
      </w:r>
    </w:p>
    <w:p>
      <w:r>
        <w:rPr>
          <w:rFonts w:ascii="Arial" w:hAnsi="Arial" w:eastAsia="Arial"/>
          <w:b w:val="0"/>
          <w:sz w:val="22"/>
        </w:rPr>
        <w:t>what a wonderful place to exist,</w:t>
      </w:r>
    </w:p>
    <w:p>
      <w:r>
        <w:rPr>
          <w:rFonts w:ascii="Arial" w:hAnsi="Arial" w:eastAsia="Arial"/>
          <w:b w:val="0"/>
          <w:sz w:val="22"/>
        </w:rPr>
        <w:t>for nature upon the eyes, it is like a never ending a kiss,</w:t>
      </w:r>
    </w:p>
    <w:p>
      <w:r>
        <w:rPr>
          <w:rFonts w:ascii="Arial" w:hAnsi="Arial" w:eastAsia="Arial"/>
          <w:b w:val="0"/>
          <w:sz w:val="22"/>
        </w:rPr>
        <w:t>a never-ending kiss upon the lips,</w:t>
      </w:r>
    </w:p>
    <w:p>
      <w:r>
        <w:rPr>
          <w:rFonts w:ascii="Arial" w:hAnsi="Arial" w:eastAsia="Arial"/>
          <w:b w:val="0"/>
          <w:sz w:val="22"/>
        </w:rPr>
        <w:t>a kiss that lingers long in the heart and the mind,</w:t>
      </w:r>
    </w:p>
    <w:p>
      <w:r>
        <w:rPr>
          <w:rFonts w:ascii="Arial" w:hAnsi="Arial" w:eastAsia="Arial"/>
          <w:b w:val="0"/>
          <w:sz w:val="22"/>
        </w:rPr>
        <w:t>and that lingers long after I arrive home,</w:t>
      </w:r>
    </w:p>
    <w:p>
      <w:r>
        <w:rPr>
          <w:rFonts w:ascii="Arial" w:hAnsi="Arial" w:eastAsia="Arial"/>
          <w:b w:val="0"/>
          <w:sz w:val="22"/>
        </w:rPr>
        <w:t>and that so wonderfully fills me with such glorious bliss,</w:t>
      </w:r>
    </w:p>
    <w:p>
      <w:r>
        <w:rPr>
          <w:rFonts w:ascii="Arial" w:hAnsi="Arial" w:eastAsia="Arial"/>
          <w:b w:val="0"/>
          <w:sz w:val="22"/>
        </w:rPr>
        <w:t>and oh, what a life, what a great great life is this,</w:t>
      </w:r>
    </w:p>
    <w:p>
      <w:r>
        <w:rPr>
          <w:rFonts w:ascii="Arial" w:hAnsi="Arial" w:eastAsia="Arial"/>
          <w:b w:val="0"/>
          <w:sz w:val="22"/>
        </w:rPr>
        <w:t>and what a great great gift it is to exist.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