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Life</w:t>
      </w:r>
    </w:p>
    <w:p/>
    <w:p>
      <w:r>
        <w:rPr>
          <w:rFonts w:ascii="Arial" w:hAnsi="Arial" w:eastAsia="Arial"/>
          <w:b w:val="0"/>
          <w:sz w:val="22"/>
        </w:rPr>
        <w:t>Your emotions were piled high to sky,</w:t>
      </w:r>
    </w:p>
    <w:p>
      <w:r>
        <w:rPr>
          <w:rFonts w:ascii="Arial" w:hAnsi="Arial" w:eastAsia="Arial"/>
          <w:b w:val="0"/>
          <w:sz w:val="22"/>
        </w:rPr>
        <w:t>your tears were numerous,</w:t>
      </w:r>
    </w:p>
    <w:p>
      <w:r>
        <w:rPr>
          <w:rFonts w:ascii="Arial" w:hAnsi="Arial" w:eastAsia="Arial"/>
          <w:b w:val="0"/>
          <w:sz w:val="22"/>
        </w:rPr>
        <w:t>and there were countless sighs,</w:t>
      </w:r>
    </w:p>
    <w:p>
      <w:r>
        <w:rPr>
          <w:rFonts w:ascii="Arial" w:hAnsi="Arial" w:eastAsia="Arial"/>
          <w:b w:val="0"/>
          <w:sz w:val="22"/>
        </w:rPr>
        <w:t>and life it did frustrate you, and life it did break you,</w:t>
      </w:r>
    </w:p>
    <w:p>
      <w:r>
        <w:rPr>
          <w:rFonts w:ascii="Arial" w:hAnsi="Arial" w:eastAsia="Arial"/>
          <w:b w:val="0"/>
          <w:sz w:val="22"/>
        </w:rPr>
        <w:t>and how you shouted, screamed, and wanted to die,</w:t>
      </w:r>
    </w:p>
    <w:p>
      <w:r>
        <w:rPr>
          <w:rFonts w:ascii="Arial" w:hAnsi="Arial" w:eastAsia="Arial"/>
          <w:b w:val="0"/>
          <w:sz w:val="22"/>
        </w:rPr>
        <w:t>and in your despair,</w:t>
      </w:r>
    </w:p>
    <w:p>
      <w:r>
        <w:rPr>
          <w:rFonts w:ascii="Arial" w:hAnsi="Arial" w:eastAsia="Arial"/>
          <w:b w:val="0"/>
          <w:sz w:val="22"/>
        </w:rPr>
        <w:t>you waved your fists angrily at the air,</w:t>
      </w:r>
    </w:p>
    <w:p>
      <w:r>
        <w:rPr>
          <w:rFonts w:ascii="Arial" w:hAnsi="Arial" w:eastAsia="Arial"/>
          <w:b w:val="0"/>
          <w:sz w:val="22"/>
        </w:rPr>
        <w:t>and you were angry at God,</w:t>
      </w:r>
    </w:p>
    <w:p>
      <w:r>
        <w:rPr>
          <w:rFonts w:ascii="Arial" w:hAnsi="Arial" w:eastAsia="Arial"/>
          <w:b w:val="0"/>
          <w:sz w:val="22"/>
        </w:rPr>
        <w:t>God who never seemed to be there,</w:t>
      </w:r>
    </w:p>
    <w:p>
      <w:r>
        <w:rPr>
          <w:rFonts w:ascii="Arial" w:hAnsi="Arial" w:eastAsia="Arial"/>
          <w:b w:val="0"/>
          <w:sz w:val="22"/>
        </w:rPr>
        <w:t>and you were angry at society,</w:t>
      </w:r>
    </w:p>
    <w:p>
      <w:r>
        <w:rPr>
          <w:rFonts w:ascii="Arial" w:hAnsi="Arial" w:eastAsia="Arial"/>
          <w:b w:val="0"/>
          <w:sz w:val="22"/>
        </w:rPr>
        <w:t>a society that never seemed to care,</w:t>
      </w:r>
    </w:p>
    <w:p>
      <w:r>
        <w:rPr>
          <w:rFonts w:ascii="Arial" w:hAnsi="Arial" w:eastAsia="Arial"/>
          <w:b w:val="0"/>
          <w:sz w:val="22"/>
        </w:rPr>
        <w:t>a society that did too little,</w:t>
      </w:r>
    </w:p>
    <w:p>
      <w:r>
        <w:rPr>
          <w:rFonts w:ascii="Arial" w:hAnsi="Arial" w:eastAsia="Arial"/>
          <w:b w:val="0"/>
          <w:sz w:val="22"/>
        </w:rPr>
        <w:t>and now you are gone, you are gone elsewhere,</w:t>
      </w:r>
    </w:p>
    <w:p>
      <w:r>
        <w:rPr>
          <w:rFonts w:ascii="Arial" w:hAnsi="Arial" w:eastAsia="Arial"/>
          <w:b w:val="0"/>
          <w:sz w:val="22"/>
        </w:rPr>
        <w:t>and all I have are my memories of you,</w:t>
      </w:r>
    </w:p>
    <w:p>
      <w:r>
        <w:rPr>
          <w:rFonts w:ascii="Arial" w:hAnsi="Arial" w:eastAsia="Arial"/>
          <w:b w:val="0"/>
          <w:sz w:val="22"/>
        </w:rPr>
        <w:t>and your shoes,</w:t>
      </w:r>
    </w:p>
    <w:p>
      <w:r>
        <w:rPr>
          <w:rFonts w:ascii="Arial" w:hAnsi="Arial" w:eastAsia="Arial"/>
          <w:b w:val="0"/>
          <w:sz w:val="22"/>
        </w:rPr>
        <w:t>your shoes under a chair.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