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Let us run away</w:t>
      </w:r>
    </w:p>
    <w:p/>
    <w:p>
      <w:r>
        <w:rPr>
          <w:rFonts w:ascii="Arial" w:hAnsi="Arial" w:eastAsia="Arial"/>
          <w:b w:val="0"/>
          <w:sz w:val="22"/>
        </w:rPr>
        <w:t>Hey, my friend,</w:t>
      </w:r>
    </w:p>
    <w:p>
      <w:r>
        <w:rPr>
          <w:rFonts w:ascii="Arial" w:hAnsi="Arial" w:eastAsia="Arial"/>
          <w:b w:val="0"/>
          <w:sz w:val="22"/>
        </w:rPr>
        <w:t>another day, nothing has changed, hey,</w:t>
      </w:r>
    </w:p>
    <w:p>
      <w:r>
        <w:rPr>
          <w:rFonts w:ascii="Arial" w:hAnsi="Arial" w:eastAsia="Arial"/>
          <w:b w:val="0"/>
          <w:sz w:val="22"/>
        </w:rPr>
        <w:t>another misery,</w:t>
      </w:r>
    </w:p>
    <w:p>
      <w:r>
        <w:rPr>
          <w:rFonts w:ascii="Arial" w:hAnsi="Arial" w:eastAsia="Arial"/>
          <w:b w:val="0"/>
          <w:sz w:val="22"/>
        </w:rPr>
        <w:t>another heartbreak, hey?</w:t>
      </w:r>
    </w:p>
    <w:p>
      <w:r>
        <w:rPr>
          <w:rFonts w:ascii="Arial" w:hAnsi="Arial" w:eastAsia="Arial"/>
          <w:b w:val="0"/>
          <w:sz w:val="22"/>
        </w:rPr>
        <w:t>Same as me.</w:t>
      </w:r>
    </w:p>
    <w:p>
      <w:r>
        <w:rPr>
          <w:rFonts w:ascii="Arial" w:hAnsi="Arial" w:eastAsia="Arial"/>
          <w:b w:val="0"/>
          <w:sz w:val="22"/>
        </w:rPr>
        <w:t>Oh, how cruel life can be.</w:t>
      </w:r>
    </w:p>
    <w:p>
      <w:r>
        <w:rPr>
          <w:rFonts w:ascii="Arial" w:hAnsi="Arial" w:eastAsia="Arial"/>
          <w:b w:val="0"/>
          <w:sz w:val="22"/>
        </w:rPr>
        <w:t>Oh, why will heartbreak not let us be,</w:t>
      </w:r>
    </w:p>
    <w:p>
      <w:r>
        <w:rPr>
          <w:rFonts w:ascii="Arial" w:hAnsi="Arial" w:eastAsia="Arial"/>
          <w:b w:val="0"/>
          <w:sz w:val="22"/>
        </w:rPr>
        <w:t>yes, oh, what a depressing state of affairs,</w:t>
      </w:r>
    </w:p>
    <w:p>
      <w:r>
        <w:rPr>
          <w:rFonts w:ascii="Arial" w:hAnsi="Arial" w:eastAsia="Arial"/>
          <w:b w:val="0"/>
          <w:sz w:val="22"/>
        </w:rPr>
        <w:t>for our sensitive hearts and minds,</w:t>
      </w:r>
    </w:p>
    <w:p>
      <w:r>
        <w:rPr>
          <w:rFonts w:ascii="Arial" w:hAnsi="Arial" w:eastAsia="Arial"/>
          <w:b w:val="0"/>
          <w:sz w:val="22"/>
        </w:rPr>
        <w:t>that we suffer unendingly.</w:t>
      </w:r>
    </w:p>
    <w:p>
      <w:r>
        <w:rPr>
          <w:rFonts w:ascii="Arial" w:hAnsi="Arial" w:eastAsia="Arial"/>
          <w:b w:val="0"/>
          <w:sz w:val="22"/>
        </w:rPr>
        <w:t>Oh, damn the frustration,</w:t>
      </w:r>
    </w:p>
    <w:p>
      <w:r>
        <w:rPr>
          <w:rFonts w:ascii="Arial" w:hAnsi="Arial" w:eastAsia="Arial"/>
          <w:b w:val="0"/>
          <w:sz w:val="22"/>
        </w:rPr>
        <w:t>how about a change,</w:t>
      </w:r>
    </w:p>
    <w:p>
      <w:r>
        <w:rPr>
          <w:rFonts w:ascii="Arial" w:hAnsi="Arial" w:eastAsia="Arial"/>
          <w:b w:val="0"/>
          <w:sz w:val="22"/>
        </w:rPr>
        <w:t>now, let us see what we want to see,</w:t>
      </w:r>
    </w:p>
    <w:p>
      <w:r>
        <w:rPr>
          <w:rFonts w:ascii="Arial" w:hAnsi="Arial" w:eastAsia="Arial"/>
          <w:b w:val="0"/>
          <w:sz w:val="22"/>
        </w:rPr>
        <w:t>and let us think, and let us cast away the misery,</w:t>
      </w:r>
    </w:p>
    <w:p>
      <w:r>
        <w:rPr>
          <w:rFonts w:ascii="Arial" w:hAnsi="Arial" w:eastAsia="Arial"/>
          <w:b w:val="0"/>
          <w:sz w:val="22"/>
        </w:rPr>
        <w:t>the misery of our unfulfilled lives,</w:t>
      </w:r>
    </w:p>
    <w:p>
      <w:r>
        <w:rPr>
          <w:rFonts w:ascii="Arial" w:hAnsi="Arial" w:eastAsia="Arial"/>
          <w:b w:val="0"/>
          <w:sz w:val="22"/>
        </w:rPr>
        <w:t>and let us run away together,</w:t>
      </w:r>
    </w:p>
    <w:p>
      <w:r>
        <w:rPr>
          <w:rFonts w:ascii="Arial" w:hAnsi="Arial" w:eastAsia="Arial"/>
          <w:b w:val="0"/>
          <w:sz w:val="22"/>
        </w:rPr>
        <w:t>yes, let us run away,</w:t>
      </w:r>
    </w:p>
    <w:p>
      <w:r>
        <w:rPr>
          <w:rFonts w:ascii="Arial" w:hAnsi="Arial" w:eastAsia="Arial"/>
          <w:b w:val="0"/>
          <w:sz w:val="22"/>
        </w:rPr>
        <w:t>let us run far away from our terrible love lives,</w:t>
      </w:r>
    </w:p>
    <w:p>
      <w:r>
        <w:rPr>
          <w:rFonts w:ascii="Arial" w:hAnsi="Arial" w:eastAsia="Arial"/>
          <w:b w:val="0"/>
          <w:sz w:val="22"/>
        </w:rPr>
        <w:t>and let us get as drunk as can be,</w:t>
      </w:r>
    </w:p>
    <w:p>
      <w:r>
        <w:rPr>
          <w:rFonts w:ascii="Arial" w:hAnsi="Arial" w:eastAsia="Arial"/>
          <w:b w:val="0"/>
          <w:sz w:val="22"/>
        </w:rPr>
        <w:t>because that is the only thing that makes any sense to me,</w:t>
      </w:r>
    </w:p>
    <w:p>
      <w:r>
        <w:rPr>
          <w:rFonts w:ascii="Arial" w:hAnsi="Arial" w:eastAsia="Arial"/>
          <w:b w:val="0"/>
          <w:sz w:val="22"/>
        </w:rPr>
        <w:t>and romance,</w:t>
      </w:r>
    </w:p>
    <w:p>
      <w:r>
        <w:rPr>
          <w:rFonts w:ascii="Arial" w:hAnsi="Arial" w:eastAsia="Arial"/>
          <w:b w:val="0"/>
          <w:sz w:val="22"/>
        </w:rPr>
        <w:t>oh, what a cursed thing it has been,</w:t>
      </w:r>
    </w:p>
    <w:p>
      <w:r>
        <w:rPr>
          <w:rFonts w:ascii="Arial" w:hAnsi="Arial" w:eastAsia="Arial"/>
          <w:b w:val="0"/>
          <w:sz w:val="22"/>
        </w:rPr>
        <w:t>yes, it is as if the devil has conjured it up in an evil dream,</w:t>
      </w:r>
    </w:p>
    <w:p>
      <w:r>
        <w:rPr>
          <w:rFonts w:ascii="Arial" w:hAnsi="Arial" w:eastAsia="Arial"/>
          <w:b w:val="0"/>
          <w:sz w:val="22"/>
        </w:rPr>
        <w:t>oh, romance,</w:t>
      </w:r>
    </w:p>
    <w:p>
      <w:r>
        <w:rPr>
          <w:rFonts w:ascii="Arial" w:hAnsi="Arial" w:eastAsia="Arial"/>
          <w:b w:val="0"/>
          <w:sz w:val="22"/>
        </w:rPr>
        <w:t>what has it done for us except bring us misery,</w:t>
      </w:r>
    </w:p>
    <w:p>
      <w:r>
        <w:rPr>
          <w:rFonts w:ascii="Arial" w:hAnsi="Arial" w:eastAsia="Arial"/>
          <w:b w:val="0"/>
          <w:sz w:val="22"/>
        </w:rPr>
        <w:t>misery and pain, terrible pain,</w:t>
      </w:r>
    </w:p>
    <w:p>
      <w:r>
        <w:rPr>
          <w:rFonts w:ascii="Arial" w:hAnsi="Arial" w:eastAsia="Arial"/>
          <w:b w:val="0"/>
          <w:sz w:val="22"/>
        </w:rPr>
        <w:t>again, and again and again,</w:t>
      </w:r>
    </w:p>
    <w:p>
      <w:r>
        <w:rPr>
          <w:rFonts w:ascii="Arial" w:hAnsi="Arial" w:eastAsia="Arial"/>
          <w:b w:val="0"/>
          <w:sz w:val="22"/>
        </w:rPr>
        <w:t>pain that burrows inside our hearts,</w:t>
      </w:r>
    </w:p>
    <w:p>
      <w:r>
        <w:rPr>
          <w:rFonts w:ascii="Arial" w:hAnsi="Arial" w:eastAsia="Arial"/>
          <w:b w:val="0"/>
          <w:sz w:val="22"/>
        </w:rPr>
        <w:t>and inside our brains,</w:t>
      </w:r>
    </w:p>
    <w:p>
      <w:r>
        <w:rPr>
          <w:rFonts w:ascii="Arial" w:hAnsi="Arial" w:eastAsia="Arial"/>
          <w:b w:val="0"/>
          <w:sz w:val="22"/>
        </w:rPr>
        <w:t>like worms driving us insane,</w:t>
      </w:r>
    </w:p>
    <w:p>
      <w:r>
        <w:rPr>
          <w:rFonts w:ascii="Arial" w:hAnsi="Arial" w:eastAsia="Arial"/>
          <w:b w:val="0"/>
          <w:sz w:val="22"/>
        </w:rPr>
        <w:t>oh, romance,</w:t>
      </w:r>
    </w:p>
    <w:p>
      <w:r>
        <w:rPr>
          <w:rFonts w:ascii="Arial" w:hAnsi="Arial" w:eastAsia="Arial"/>
          <w:b w:val="0"/>
          <w:sz w:val="22"/>
        </w:rPr>
        <w:t>what a pain, what a pain.</w:t>
      </w:r>
    </w:p>
    <w:p>
      <w:r>
        <w:rPr>
          <w:rFonts w:ascii="Arial" w:hAnsi="Arial" w:eastAsia="Arial"/>
          <w:b w:val="0"/>
          <w:sz w:val="22"/>
        </w:rPr>
        <w:t>Yes, my friend,</w:t>
      </w:r>
    </w:p>
    <w:p>
      <w:r>
        <w:rPr>
          <w:rFonts w:ascii="Arial" w:hAnsi="Arial" w:eastAsia="Arial"/>
          <w:b w:val="0"/>
          <w:sz w:val="22"/>
        </w:rPr>
        <w:t>let us run away,</w:t>
      </w:r>
    </w:p>
    <w:p>
      <w:r>
        <w:rPr>
          <w:rFonts w:ascii="Arial" w:hAnsi="Arial" w:eastAsia="Arial"/>
          <w:b w:val="0"/>
          <w:sz w:val="22"/>
        </w:rPr>
        <w:t>far away,</w:t>
      </w:r>
    </w:p>
    <w:p>
      <w:r>
        <w:rPr>
          <w:rFonts w:ascii="Arial" w:hAnsi="Arial" w:eastAsia="Arial"/>
          <w:b w:val="0"/>
          <w:sz w:val="22"/>
        </w:rPr>
        <w:t>and let us get as drunk as can be,</w:t>
      </w:r>
    </w:p>
    <w:p>
      <w:r>
        <w:rPr>
          <w:rFonts w:ascii="Arial" w:hAnsi="Arial" w:eastAsia="Arial"/>
          <w:b w:val="0"/>
          <w:sz w:val="22"/>
        </w:rPr>
        <w:t>and let us forget the misery,</w:t>
      </w:r>
    </w:p>
    <w:p>
      <w:r>
        <w:rPr>
          <w:rFonts w:ascii="Arial" w:hAnsi="Arial" w:eastAsia="Arial"/>
          <w:b w:val="0"/>
          <w:sz w:val="22"/>
        </w:rPr>
        <w:t>for we know we are but fools for love,</w:t>
      </w:r>
    </w:p>
    <w:p>
      <w:r>
        <w:rPr>
          <w:rFonts w:ascii="Arial" w:hAnsi="Arial" w:eastAsia="Arial"/>
          <w:b w:val="0"/>
          <w:sz w:val="22"/>
        </w:rPr>
        <w:t>but let us run away,</w:t>
      </w:r>
    </w:p>
    <w:p>
      <w:r>
        <w:rPr>
          <w:rFonts w:ascii="Arial" w:hAnsi="Arial" w:eastAsia="Arial"/>
          <w:b w:val="0"/>
          <w:sz w:val="22"/>
        </w:rPr>
        <w:t>and recover our broken hearts,</w:t>
      </w:r>
    </w:p>
    <w:p>
      <w:r>
        <w:rPr>
          <w:rFonts w:ascii="Arial" w:hAnsi="Arial" w:eastAsia="Arial"/>
          <w:b w:val="0"/>
          <w:sz w:val="22"/>
        </w:rPr>
        <w:t>and pull out eros's arrows,</w:t>
      </w:r>
    </w:p>
    <w:p>
      <w:r>
        <w:rPr>
          <w:rFonts w:ascii="Arial" w:hAnsi="Arial" w:eastAsia="Arial"/>
          <w:b w:val="0"/>
          <w:sz w:val="22"/>
        </w:rPr>
        <w:t>that have pierced us with barbs so sharp,</w:t>
      </w:r>
    </w:p>
    <w:p>
      <w:r>
        <w:rPr>
          <w:rFonts w:ascii="Arial" w:hAnsi="Arial" w:eastAsia="Arial"/>
          <w:b w:val="0"/>
          <w:sz w:val="22"/>
        </w:rPr>
        <w:t>and let us swear and curse at eros,</w:t>
      </w:r>
    </w:p>
    <w:p>
      <w:r>
        <w:rPr>
          <w:rFonts w:ascii="Arial" w:hAnsi="Arial" w:eastAsia="Arial"/>
          <w:b w:val="0"/>
          <w:sz w:val="22"/>
        </w:rPr>
        <w:t>who seemingly did his best to break our hearts,</w:t>
      </w:r>
    </w:p>
    <w:p>
      <w:r>
        <w:rPr>
          <w:rFonts w:ascii="Arial" w:hAnsi="Arial" w:eastAsia="Arial"/>
          <w:b w:val="0"/>
          <w:sz w:val="22"/>
        </w:rPr>
        <w:t>and probably unfortunately,</w:t>
      </w:r>
    </w:p>
    <w:p>
      <w:r>
        <w:rPr>
          <w:rFonts w:ascii="Arial" w:hAnsi="Arial" w:eastAsia="Arial"/>
          <w:b w:val="0"/>
          <w:sz w:val="22"/>
        </w:rPr>
        <w:t>it will be but a passing moment,</w:t>
      </w:r>
    </w:p>
    <w:p>
      <w:r>
        <w:rPr>
          <w:rFonts w:ascii="Arial" w:hAnsi="Arial" w:eastAsia="Arial"/>
          <w:b w:val="0"/>
          <w:sz w:val="22"/>
        </w:rPr>
        <w:t>and luckily eros suffers fools gladly,</w:t>
      </w:r>
    </w:p>
    <w:p>
      <w:r>
        <w:rPr>
          <w:rFonts w:ascii="Arial" w:hAnsi="Arial" w:eastAsia="Arial"/>
          <w:b w:val="0"/>
          <w:sz w:val="22"/>
        </w:rPr>
        <w:t>and he will welcome us again my friend,</w:t>
      </w:r>
    </w:p>
    <w:p>
      <w:r>
        <w:rPr>
          <w:rFonts w:ascii="Arial" w:hAnsi="Arial" w:eastAsia="Arial"/>
          <w:b w:val="0"/>
          <w:sz w:val="22"/>
        </w:rPr>
        <w:t>and probably we will be,</w:t>
      </w:r>
    </w:p>
    <w:p>
      <w:r>
        <w:rPr>
          <w:rFonts w:ascii="Arial" w:hAnsi="Arial" w:eastAsia="Arial"/>
          <w:b w:val="0"/>
          <w:sz w:val="22"/>
        </w:rPr>
        <w:t>fooled again by love undoubtedly,</w:t>
      </w:r>
    </w:p>
    <w:p>
      <w:r>
        <w:rPr>
          <w:rFonts w:ascii="Arial" w:hAnsi="Arial" w:eastAsia="Arial"/>
          <w:b w:val="0"/>
          <w:sz w:val="22"/>
        </w:rPr>
        <w:t>but until then,</w:t>
      </w:r>
    </w:p>
    <w:p>
      <w:r>
        <w:rPr>
          <w:rFonts w:ascii="Arial" w:hAnsi="Arial" w:eastAsia="Arial"/>
          <w:b w:val="0"/>
          <w:sz w:val="22"/>
        </w:rPr>
        <w:t>let us run away as far as can be,</w:t>
      </w:r>
    </w:p>
    <w:p>
      <w:r>
        <w:rPr>
          <w:rFonts w:ascii="Arial" w:hAnsi="Arial" w:eastAsia="Arial"/>
          <w:b w:val="0"/>
          <w:sz w:val="22"/>
        </w:rPr>
        <w:t>and let us get drunk,</w:t>
      </w:r>
    </w:p>
    <w:p>
      <w:r>
        <w:rPr>
          <w:rFonts w:ascii="Arial" w:hAnsi="Arial" w:eastAsia="Arial"/>
          <w:b w:val="0"/>
          <w:sz w:val="22"/>
        </w:rPr>
        <w:t>as drunk as can be,</w:t>
      </w:r>
    </w:p>
    <w:p>
      <w:r>
        <w:rPr>
          <w:rFonts w:ascii="Arial" w:hAnsi="Arial" w:eastAsia="Arial"/>
          <w:b w:val="0"/>
          <w:sz w:val="22"/>
        </w:rPr>
        <w:t>and let us curse eros,</w:t>
      </w:r>
    </w:p>
    <w:p>
      <w:r>
        <w:rPr>
          <w:rFonts w:ascii="Arial" w:hAnsi="Arial" w:eastAsia="Arial"/>
          <w:b w:val="0"/>
          <w:sz w:val="22"/>
        </w:rPr>
        <w:t>and damn the romantic devilry,</w:t>
      </w:r>
    </w:p>
    <w:p>
      <w:r>
        <w:rPr>
          <w:rFonts w:ascii="Arial" w:hAnsi="Arial" w:eastAsia="Arial"/>
          <w:b w:val="0"/>
          <w:sz w:val="22"/>
        </w:rPr>
        <w:t>that so often plagues,</w:t>
      </w:r>
    </w:p>
    <w:p>
      <w:r>
        <w:rPr>
          <w:rFonts w:ascii="Arial" w:hAnsi="Arial" w:eastAsia="Arial"/>
          <w:b w:val="0"/>
          <w:sz w:val="22"/>
        </w:rPr>
        <w:t>and beguiles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