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Let us roam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certainly,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course,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kingdom for a horse,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life in a bag,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light and nothing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heavy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not even the weight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my shoulders,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no weight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certainly,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course,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kingdom for a horse,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go wherever,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wander and roam,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ponder and wander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whatever the weather,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whatever the weather,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travel,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travel as light as a feather,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travel with smiles on our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to explore all places,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let us roam,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roam,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roam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treasure wherever we will go.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