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Let us get going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Let us get going,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get going far away from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crowds they give me a headache,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them, I wish to disappear,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let us get going,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going far away from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let us get going,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sanity of my mind is beginning to disappear,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little time for insanity,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upon this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are enough crazy people already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let us get going,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solitude is more my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such noisy aggravations are not needed,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 them I cannot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drive me to the brink,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let us get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get away far from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is life without 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is life in a continual bombacity,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bombacity of noise,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beats you around the head with countless voices,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do not wish to hear.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