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Leaving the shore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Leaving the shore and the beach,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sound of the waves crashing,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the horizon out of reach.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Softly do words echo into the darkness,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out of sight as the light of the boat,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flickers in the solemnity,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soliloquy of the night,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sailor turns the wheel and stares ahead,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he thinks of his wife,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he thinks of his bed,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he speaks gently,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he repeats a few words,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quietly after a breath,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till the eternal do I tread,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there is no fear,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worry, and no emptiness left.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waves they continue unabated,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until no more is to be said,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upon the clock of eight oh three,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 opens the cabin door, and jumps calmly into the sea,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his body in the seas embrace,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seas embrace is forever left.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