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Leaving for the last time</w:t>
      </w:r>
    </w:p>
    <w:p/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Leaving for the last time,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with no tears in the eyes, looking to the future,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so happy in your heart,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with a million thoughts of the future in your mind,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as the footsteps lead ever onwards, with joyous steps,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with joyous steps, may your life always be defined.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