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Leaving</w:t>
      </w:r>
    </w:p>
    <w:p/>
    <w:p>
      <w:r>
        <w:rPr>
          <w:rFonts w:ascii="Arial" w:hAnsi="Arial" w:eastAsia="Arial"/>
          <w:b w:val="0"/>
          <w:sz w:val="22"/>
        </w:rPr>
        <w:t>Leaving with a bit of a sigh,</w:t>
      </w:r>
    </w:p>
    <w:p>
      <w:r>
        <w:rPr>
          <w:rFonts w:ascii="Arial" w:hAnsi="Arial" w:eastAsia="Arial"/>
          <w:b w:val="0"/>
          <w:sz w:val="22"/>
        </w:rPr>
        <w:t>but leaving without a tear in the eye,</w:t>
      </w:r>
    </w:p>
    <w:p>
      <w:r>
        <w:rPr>
          <w:rFonts w:ascii="Arial" w:hAnsi="Arial" w:eastAsia="Arial"/>
          <w:b w:val="0"/>
          <w:sz w:val="22"/>
        </w:rPr>
        <w:t>leaving with a smile and a cheery goodbye,</w:t>
      </w:r>
    </w:p>
    <w:p>
      <w:r>
        <w:rPr>
          <w:rFonts w:ascii="Arial" w:hAnsi="Arial" w:eastAsia="Arial"/>
          <w:b w:val="0"/>
          <w:sz w:val="22"/>
        </w:rPr>
        <w:t>leaving and looking forward to home,</w:t>
      </w:r>
    </w:p>
    <w:p>
      <w:r>
        <w:rPr>
          <w:rFonts w:ascii="Arial" w:hAnsi="Arial" w:eastAsia="Arial"/>
          <w:b w:val="0"/>
          <w:sz w:val="22"/>
        </w:rPr>
        <w:t>leaving with a happy heart,</w:t>
      </w:r>
    </w:p>
    <w:p>
      <w:r>
        <w:rPr>
          <w:rFonts w:ascii="Arial" w:hAnsi="Arial" w:eastAsia="Arial"/>
          <w:b w:val="0"/>
          <w:sz w:val="22"/>
        </w:rPr>
        <w:t>after seeing family and friends from a safe distance,</w:t>
      </w:r>
    </w:p>
    <w:p>
      <w:r>
        <w:rPr>
          <w:rFonts w:ascii="Arial" w:hAnsi="Arial" w:eastAsia="Arial"/>
          <w:b w:val="0"/>
          <w:sz w:val="22"/>
        </w:rPr>
        <w:t>and in these difficult times,</w:t>
      </w:r>
    </w:p>
    <w:p>
      <w:r>
        <w:rPr>
          <w:rFonts w:ascii="Arial" w:hAnsi="Arial" w:eastAsia="Arial"/>
          <w:b w:val="0"/>
          <w:sz w:val="22"/>
        </w:rPr>
        <w:t>wishing COVID-19 would go as quickly,</w:t>
      </w:r>
    </w:p>
    <w:p>
      <w:r>
        <w:rPr>
          <w:rFonts w:ascii="Arial" w:hAnsi="Arial" w:eastAsia="Arial"/>
          <w:b w:val="0"/>
          <w:sz w:val="22"/>
        </w:rPr>
        <w:t>as the word’s goodbye,</w:t>
      </w:r>
    </w:p>
    <w:p>
      <w:r>
        <w:rPr>
          <w:rFonts w:ascii="Arial" w:hAnsi="Arial" w:eastAsia="Arial"/>
          <w:b w:val="0"/>
          <w:sz w:val="22"/>
        </w:rPr>
        <w:t>and the blink of an eye,</w:t>
      </w:r>
    </w:p>
    <w:p>
      <w:r>
        <w:rPr>
          <w:rFonts w:ascii="Arial" w:hAnsi="Arial" w:eastAsia="Arial"/>
          <w:b w:val="0"/>
          <w:sz w:val="22"/>
        </w:rPr>
        <w:t>and as I sit on the bus,</w:t>
      </w:r>
    </w:p>
    <w:p>
      <w:r>
        <w:rPr>
          <w:rFonts w:ascii="Arial" w:hAnsi="Arial" w:eastAsia="Arial"/>
          <w:b w:val="0"/>
          <w:sz w:val="22"/>
        </w:rPr>
        <w:t>headed for home,</w:t>
      </w:r>
    </w:p>
    <w:p>
      <w:r>
        <w:rPr>
          <w:rFonts w:ascii="Arial" w:hAnsi="Arial" w:eastAsia="Arial"/>
          <w:b w:val="0"/>
          <w:sz w:val="22"/>
        </w:rPr>
        <w:t>from where I roamed and socialised,</w:t>
      </w:r>
    </w:p>
    <w:p>
      <w:r>
        <w:rPr>
          <w:rFonts w:ascii="Arial" w:hAnsi="Arial" w:eastAsia="Arial"/>
          <w:b w:val="0"/>
          <w:sz w:val="22"/>
        </w:rPr>
        <w:t>in my thoughts I am happy,</w:t>
      </w:r>
    </w:p>
    <w:p>
      <w:r>
        <w:rPr>
          <w:rFonts w:ascii="Arial" w:hAnsi="Arial" w:eastAsia="Arial"/>
          <w:b w:val="0"/>
          <w:sz w:val="22"/>
        </w:rPr>
        <w:t>even though life is not what it used to be,</w:t>
      </w:r>
    </w:p>
    <w:p>
      <w:r>
        <w:rPr>
          <w:rFonts w:ascii="Arial" w:hAnsi="Arial" w:eastAsia="Arial"/>
          <w:b w:val="0"/>
          <w:sz w:val="22"/>
        </w:rPr>
        <w:t>I am more thankful these days,</w:t>
      </w:r>
    </w:p>
    <w:p>
      <w:r>
        <w:rPr>
          <w:rFonts w:ascii="Arial" w:hAnsi="Arial" w:eastAsia="Arial"/>
          <w:b w:val="0"/>
          <w:sz w:val="22"/>
        </w:rPr>
        <w:t>and truly appreciate these happy times with my family,</w:t>
      </w:r>
    </w:p>
    <w:p>
      <w:r>
        <w:rPr>
          <w:rFonts w:ascii="Arial" w:hAnsi="Arial" w:eastAsia="Arial"/>
          <w:b w:val="0"/>
          <w:sz w:val="22"/>
        </w:rPr>
        <w:t>and friends,</w:t>
      </w:r>
    </w:p>
    <w:p>
      <w:r>
        <w:rPr>
          <w:rFonts w:ascii="Arial" w:hAnsi="Arial" w:eastAsia="Arial"/>
          <w:b w:val="0"/>
          <w:sz w:val="22"/>
        </w:rPr>
        <w:t>and soon, soon, I hope will come COVID-19's demise,</w:t>
      </w:r>
    </w:p>
    <w:p>
      <w:r>
        <w:rPr>
          <w:rFonts w:ascii="Arial" w:hAnsi="Arial" w:eastAsia="Arial"/>
          <w:b w:val="0"/>
          <w:sz w:val="22"/>
        </w:rPr>
        <w:t>but until then, in short bursts I will socialise,</w:t>
      </w:r>
    </w:p>
    <w:p>
      <w:r>
        <w:rPr>
          <w:rFonts w:ascii="Arial" w:hAnsi="Arial" w:eastAsia="Arial"/>
          <w:b w:val="0"/>
          <w:sz w:val="22"/>
        </w:rPr>
        <w:t>and with great gratitude I appreciate seeing my family,</w:t>
      </w:r>
    </w:p>
    <w:p>
      <w:r>
        <w:rPr>
          <w:rFonts w:ascii="Arial" w:hAnsi="Arial" w:eastAsia="Arial"/>
          <w:b w:val="0"/>
          <w:sz w:val="22"/>
        </w:rPr>
        <w:t>and friends, and I hate to go,</w:t>
      </w:r>
    </w:p>
    <w:p>
      <w:r>
        <w:rPr>
          <w:rFonts w:ascii="Arial" w:hAnsi="Arial" w:eastAsia="Arial"/>
          <w:b w:val="0"/>
          <w:sz w:val="22"/>
        </w:rPr>
        <w:t>but in these times of frequent soliloquy,</w:t>
      </w:r>
    </w:p>
    <w:p>
      <w:r>
        <w:rPr>
          <w:rFonts w:ascii="Arial" w:hAnsi="Arial" w:eastAsia="Arial"/>
          <w:b w:val="0"/>
          <w:sz w:val="22"/>
        </w:rPr>
        <w:t>it is best for us all,</w:t>
      </w:r>
    </w:p>
    <w:p>
      <w:r>
        <w:rPr>
          <w:rFonts w:ascii="Arial" w:hAnsi="Arial" w:eastAsia="Arial"/>
          <w:b w:val="0"/>
          <w:sz w:val="22"/>
        </w:rPr>
        <w:t>a quick visit to see our friends and family,</w:t>
      </w:r>
    </w:p>
    <w:p>
      <w:r>
        <w:rPr>
          <w:rFonts w:ascii="Arial" w:hAnsi="Arial" w:eastAsia="Arial"/>
          <w:b w:val="0"/>
          <w:sz w:val="22"/>
        </w:rPr>
        <w:t>in groups that are small,</w:t>
      </w:r>
    </w:p>
    <w:p>
      <w:r>
        <w:rPr>
          <w:rFonts w:ascii="Arial" w:hAnsi="Arial" w:eastAsia="Arial"/>
          <w:b w:val="0"/>
          <w:sz w:val="22"/>
        </w:rPr>
        <w:t>and yes, we do our best,</w:t>
      </w:r>
    </w:p>
    <w:p>
      <w:r>
        <w:rPr>
          <w:rFonts w:ascii="Arial" w:hAnsi="Arial" w:eastAsia="Arial"/>
          <w:b w:val="0"/>
          <w:sz w:val="22"/>
        </w:rPr>
        <w:t>and we are blessed,</w:t>
      </w:r>
    </w:p>
    <w:p>
      <w:r>
        <w:rPr>
          <w:rFonts w:ascii="Arial" w:hAnsi="Arial" w:eastAsia="Arial"/>
          <w:b w:val="0"/>
          <w:sz w:val="22"/>
        </w:rPr>
        <w:t>we are blessed when solitude ends,</w:t>
      </w:r>
    </w:p>
    <w:p>
      <w:r>
        <w:rPr>
          <w:rFonts w:ascii="Arial" w:hAnsi="Arial" w:eastAsia="Arial"/>
          <w:b w:val="0"/>
          <w:sz w:val="22"/>
        </w:rPr>
        <w:t>and blessed when we can greet our family and friends again,</w:t>
      </w:r>
    </w:p>
    <w:p>
      <w:r>
        <w:rPr>
          <w:rFonts w:ascii="Arial" w:hAnsi="Arial" w:eastAsia="Arial"/>
          <w:b w:val="0"/>
          <w:sz w:val="22"/>
        </w:rPr>
        <w:t>with smiles and happy faces,</w:t>
      </w:r>
    </w:p>
    <w:p>
      <w:r>
        <w:rPr>
          <w:rFonts w:ascii="Arial" w:hAnsi="Arial" w:eastAsia="Arial"/>
          <w:b w:val="0"/>
          <w:sz w:val="22"/>
        </w:rPr>
        <w:t>and already, minutes after leaving,</w:t>
      </w:r>
    </w:p>
    <w:p>
      <w:r>
        <w:rPr>
          <w:rFonts w:ascii="Arial" w:hAnsi="Arial" w:eastAsia="Arial"/>
          <w:b w:val="0"/>
          <w:sz w:val="22"/>
        </w:rPr>
        <w:t>l am longing to see them once more,</w:t>
      </w:r>
    </w:p>
    <w:p>
      <w:r>
        <w:rPr>
          <w:rFonts w:ascii="Arial" w:hAnsi="Arial" w:eastAsia="Arial"/>
          <w:b w:val="0"/>
          <w:sz w:val="22"/>
        </w:rPr>
        <w:t>longing to see their smiles,</w:t>
      </w:r>
    </w:p>
    <w:p>
      <w:r>
        <w:rPr>
          <w:rFonts w:ascii="Arial" w:hAnsi="Arial" w:eastAsia="Arial"/>
          <w:b w:val="0"/>
          <w:sz w:val="22"/>
        </w:rPr>
        <w:t>and their happy faces in cheery places,</w:t>
      </w:r>
    </w:p>
    <w:p>
      <w:r>
        <w:rPr>
          <w:rFonts w:ascii="Arial" w:hAnsi="Arial" w:eastAsia="Arial"/>
          <w:b w:val="0"/>
          <w:sz w:val="22"/>
        </w:rPr>
        <w:t>and for COVID-19 to go,</w:t>
      </w:r>
    </w:p>
    <w:p>
      <w:r>
        <w:rPr>
          <w:rFonts w:ascii="Arial" w:hAnsi="Arial" w:eastAsia="Arial"/>
          <w:b w:val="0"/>
          <w:sz w:val="22"/>
        </w:rPr>
        <w:t>and end,</w:t>
      </w:r>
    </w:p>
    <w:p>
      <w:r>
        <w:rPr>
          <w:rFonts w:ascii="Arial" w:hAnsi="Arial" w:eastAsia="Arial"/>
          <w:b w:val="0"/>
          <w:sz w:val="22"/>
        </w:rPr>
        <w:t>and end this cycle of enforced solitude,</w:t>
      </w:r>
    </w:p>
    <w:p>
      <w:r>
        <w:rPr>
          <w:rFonts w:ascii="Arial" w:hAnsi="Arial" w:eastAsia="Arial"/>
          <w:b w:val="0"/>
          <w:sz w:val="22"/>
        </w:rPr>
        <w:t>and soliloquy,</w:t>
      </w:r>
    </w:p>
    <w:p>
      <w:r>
        <w:rPr>
          <w:rFonts w:ascii="Arial" w:hAnsi="Arial" w:eastAsia="Arial"/>
          <w:b w:val="0"/>
          <w:sz w:val="22"/>
        </w:rPr>
        <w:t>and socialise more frequently,</w:t>
      </w:r>
    </w:p>
    <w:p>
      <w:r>
        <w:rPr>
          <w:rFonts w:ascii="Arial" w:hAnsi="Arial" w:eastAsia="Arial"/>
          <w:b w:val="0"/>
          <w:sz w:val="22"/>
        </w:rPr>
        <w:t>more frequently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