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Leaves of all beauty and size</w:t>
      </w:r>
    </w:p>
    <w:p/>
    <w:p>
      <w:r>
        <w:rPr>
          <w:rFonts w:ascii="Arial" w:hAnsi="Arial" w:eastAsia="Arial"/>
          <w:b w:val="0"/>
          <w:sz w:val="22"/>
        </w:rPr>
        <w:t>Leaves of all beauty and sizes,</w:t>
      </w:r>
    </w:p>
    <w:p>
      <w:r>
        <w:rPr>
          <w:rFonts w:ascii="Arial" w:hAnsi="Arial" w:eastAsia="Arial"/>
          <w:b w:val="0"/>
          <w:sz w:val="22"/>
        </w:rPr>
        <w:t>green and red and in all colours that nature devises,</w:t>
      </w:r>
    </w:p>
    <w:p>
      <w:r>
        <w:rPr>
          <w:rFonts w:ascii="Arial" w:hAnsi="Arial" w:eastAsia="Arial"/>
          <w:b w:val="0"/>
          <w:sz w:val="22"/>
        </w:rPr>
        <w:t>upon the trees,</w:t>
      </w:r>
    </w:p>
    <w:p>
      <w:r>
        <w:rPr>
          <w:rFonts w:ascii="Arial" w:hAnsi="Arial" w:eastAsia="Arial"/>
          <w:b w:val="0"/>
          <w:sz w:val="22"/>
        </w:rPr>
        <w:t>and falling free so elegantly,</w:t>
      </w:r>
    </w:p>
    <w:p>
      <w:r>
        <w:rPr>
          <w:rFonts w:ascii="Arial" w:hAnsi="Arial" w:eastAsia="Arial"/>
          <w:b w:val="0"/>
          <w:sz w:val="22"/>
        </w:rPr>
        <w:t>and as beautiful as can be,</w:t>
      </w:r>
    </w:p>
    <w:p>
      <w:r>
        <w:rPr>
          <w:rFonts w:ascii="Arial" w:hAnsi="Arial" w:eastAsia="Arial"/>
          <w:b w:val="0"/>
          <w:sz w:val="22"/>
        </w:rPr>
        <w:t>leaves in their wondrous variation and their intricacies,</w:t>
      </w:r>
    </w:p>
    <w:p>
      <w:r>
        <w:rPr>
          <w:rFonts w:ascii="Arial" w:hAnsi="Arial" w:eastAsia="Arial"/>
          <w:b w:val="0"/>
          <w:sz w:val="22"/>
        </w:rPr>
        <w:t>so, delicate and tender,</w:t>
      </w:r>
    </w:p>
    <w:p>
      <w:r>
        <w:rPr>
          <w:rFonts w:ascii="Arial" w:hAnsi="Arial" w:eastAsia="Arial"/>
          <w:b w:val="0"/>
          <w:sz w:val="22"/>
        </w:rPr>
        <w:t>and whether alive or dead,</w:t>
      </w:r>
    </w:p>
    <w:p>
      <w:r>
        <w:rPr>
          <w:rFonts w:ascii="Arial" w:hAnsi="Arial" w:eastAsia="Arial"/>
          <w:b w:val="0"/>
          <w:sz w:val="22"/>
        </w:rPr>
        <w:t>how glorious their form,</w:t>
      </w:r>
    </w:p>
    <w:p>
      <w:r>
        <w:rPr>
          <w:rFonts w:ascii="Arial" w:hAnsi="Arial" w:eastAsia="Arial"/>
          <w:b w:val="0"/>
          <w:sz w:val="22"/>
        </w:rPr>
        <w:t>and shape that has been born from the Earth,</w:t>
      </w:r>
    </w:p>
    <w:p>
      <w:r>
        <w:rPr>
          <w:rFonts w:ascii="Arial" w:hAnsi="Arial" w:eastAsia="Arial"/>
          <w:b w:val="0"/>
          <w:sz w:val="22"/>
        </w:rPr>
        <w:t>that in spring are so beautiful to see,</w:t>
      </w:r>
    </w:p>
    <w:p>
      <w:r>
        <w:rPr>
          <w:rFonts w:ascii="Arial" w:hAnsi="Arial" w:eastAsia="Arial"/>
          <w:b w:val="0"/>
          <w:sz w:val="22"/>
        </w:rPr>
        <w:t>and in the autumn,</w:t>
      </w:r>
    </w:p>
    <w:p>
      <w:r>
        <w:rPr>
          <w:rFonts w:ascii="Arial" w:hAnsi="Arial" w:eastAsia="Arial"/>
          <w:b w:val="0"/>
          <w:sz w:val="22"/>
        </w:rPr>
        <w:t>and in their soliloquy,</w:t>
      </w:r>
    </w:p>
    <w:p>
      <w:r>
        <w:rPr>
          <w:rFonts w:ascii="Arial" w:hAnsi="Arial" w:eastAsia="Arial"/>
          <w:b w:val="0"/>
          <w:sz w:val="22"/>
        </w:rPr>
        <w:t>as they cling desperately to the trees,</w:t>
      </w:r>
    </w:p>
    <w:p>
      <w:r>
        <w:rPr>
          <w:rFonts w:ascii="Arial" w:hAnsi="Arial" w:eastAsia="Arial"/>
          <w:b w:val="0"/>
          <w:sz w:val="22"/>
        </w:rPr>
        <w:t>and as they fall to the Earth,</w:t>
      </w:r>
    </w:p>
    <w:p>
      <w:r>
        <w:rPr>
          <w:rFonts w:ascii="Arial" w:hAnsi="Arial" w:eastAsia="Arial"/>
          <w:b w:val="0"/>
          <w:sz w:val="22"/>
        </w:rPr>
        <w:t>there is a little sadness that passes in the eyes,</w:t>
      </w:r>
    </w:p>
    <w:p>
      <w:r>
        <w:rPr>
          <w:rFonts w:ascii="Arial" w:hAnsi="Arial" w:eastAsia="Arial"/>
          <w:b w:val="0"/>
          <w:sz w:val="22"/>
        </w:rPr>
        <w:t>but you know soon,</w:t>
      </w:r>
    </w:p>
    <w:p>
      <w:r>
        <w:rPr>
          <w:rFonts w:ascii="Arial" w:hAnsi="Arial" w:eastAsia="Arial"/>
          <w:b w:val="0"/>
          <w:sz w:val="22"/>
        </w:rPr>
        <w:t>from the Earth new life will reprise,</w:t>
      </w:r>
    </w:p>
    <w:p>
      <w:r>
        <w:rPr>
          <w:rFonts w:ascii="Arial" w:hAnsi="Arial" w:eastAsia="Arial"/>
          <w:b w:val="0"/>
          <w:sz w:val="22"/>
        </w:rPr>
        <w:t>and from the soil the trees will be nourished again,</w:t>
      </w:r>
    </w:p>
    <w:p>
      <w:r>
        <w:rPr>
          <w:rFonts w:ascii="Arial" w:hAnsi="Arial" w:eastAsia="Arial"/>
          <w:b w:val="0"/>
          <w:sz w:val="22"/>
        </w:rPr>
        <w:t>and be given birth,</w:t>
      </w:r>
    </w:p>
    <w:p>
      <w:r>
        <w:rPr>
          <w:rFonts w:ascii="Arial" w:hAnsi="Arial" w:eastAsia="Arial"/>
          <w:b w:val="0"/>
          <w:sz w:val="22"/>
        </w:rPr>
        <w:t>to new shoots and leaves of green and red,</w:t>
      </w:r>
    </w:p>
    <w:p>
      <w:r>
        <w:rPr>
          <w:rFonts w:ascii="Arial" w:hAnsi="Arial" w:eastAsia="Arial"/>
          <w:b w:val="0"/>
          <w:sz w:val="22"/>
        </w:rPr>
        <w:t>and in all the colours that nature provides,</w:t>
      </w:r>
    </w:p>
    <w:p>
      <w:r>
        <w:rPr>
          <w:rFonts w:ascii="Arial" w:hAnsi="Arial" w:eastAsia="Arial"/>
          <w:b w:val="0"/>
          <w:sz w:val="22"/>
        </w:rPr>
        <w:t>and how glorious,</w:t>
      </w:r>
    </w:p>
    <w:p>
      <w:r>
        <w:rPr>
          <w:rFonts w:ascii="Arial" w:hAnsi="Arial" w:eastAsia="Arial"/>
          <w:b w:val="0"/>
          <w:sz w:val="22"/>
        </w:rPr>
        <w:t>how glorious their delicate beauty,</w:t>
      </w:r>
    </w:p>
    <w:p>
      <w:r>
        <w:rPr>
          <w:rFonts w:ascii="Arial" w:hAnsi="Arial" w:eastAsia="Arial"/>
          <w:b w:val="0"/>
          <w:sz w:val="22"/>
        </w:rPr>
        <w:t>and what a wonder to the eyes they bring,</w:t>
      </w:r>
    </w:p>
    <w:p>
      <w:r>
        <w:rPr>
          <w:rFonts w:ascii="Arial" w:hAnsi="Arial" w:eastAsia="Arial"/>
          <w:b w:val="0"/>
          <w:sz w:val="22"/>
        </w:rPr>
        <w:t>and to the heart and to the mind,</w:t>
      </w:r>
    </w:p>
    <w:p>
      <w:r>
        <w:rPr>
          <w:rFonts w:ascii="Arial" w:hAnsi="Arial" w:eastAsia="Arial"/>
          <w:b w:val="0"/>
          <w:sz w:val="22"/>
        </w:rPr>
        <w:t>yes, oh, what great worth,</w:t>
      </w:r>
    </w:p>
    <w:p>
      <w:r>
        <w:rPr>
          <w:rFonts w:ascii="Arial" w:hAnsi="Arial" w:eastAsia="Arial"/>
          <w:b w:val="0"/>
          <w:sz w:val="22"/>
        </w:rPr>
        <w:t>oh, what great worth that makes the heart leaps so,</w:t>
      </w:r>
    </w:p>
    <w:p>
      <w:r>
        <w:rPr>
          <w:rFonts w:ascii="Arial" w:hAnsi="Arial" w:eastAsia="Arial"/>
          <w:b w:val="0"/>
          <w:sz w:val="22"/>
        </w:rPr>
        <w:t>and in great leaps and bounds,</w:t>
      </w:r>
    </w:p>
    <w:p>
      <w:r>
        <w:rPr>
          <w:rFonts w:ascii="Arial" w:hAnsi="Arial" w:eastAsia="Arial"/>
          <w:b w:val="0"/>
          <w:sz w:val="22"/>
        </w:rPr>
        <w:t>as you enjoy the fresh air,</w:t>
      </w:r>
    </w:p>
    <w:p>
      <w:r>
        <w:rPr>
          <w:rFonts w:ascii="Arial" w:hAnsi="Arial" w:eastAsia="Arial"/>
          <w:b w:val="0"/>
          <w:sz w:val="22"/>
        </w:rPr>
        <w:t>and the beauty of nature that does surround,</w:t>
      </w:r>
    </w:p>
    <w:p>
      <w:r>
        <w:rPr>
          <w:rFonts w:ascii="Arial" w:hAnsi="Arial" w:eastAsia="Arial"/>
          <w:b w:val="0"/>
          <w:sz w:val="22"/>
        </w:rPr>
        <w:t>that does surround you and beguile you,</w:t>
      </w:r>
    </w:p>
    <w:p>
      <w:r>
        <w:rPr>
          <w:rFonts w:ascii="Arial" w:hAnsi="Arial" w:eastAsia="Arial"/>
          <w:b w:val="0"/>
          <w:sz w:val="22"/>
        </w:rPr>
        <w:t>and the leaves,</w:t>
      </w:r>
    </w:p>
    <w:p>
      <w:r>
        <w:rPr>
          <w:rFonts w:ascii="Arial" w:hAnsi="Arial" w:eastAsia="Arial"/>
          <w:b w:val="0"/>
          <w:sz w:val="22"/>
        </w:rPr>
        <w:t>oh, how they astound you,</w:t>
      </w:r>
    </w:p>
    <w:p>
      <w:r>
        <w:rPr>
          <w:rFonts w:ascii="Arial" w:hAnsi="Arial" w:eastAsia="Arial"/>
          <w:b w:val="0"/>
          <w:sz w:val="22"/>
        </w:rPr>
        <w:t>in their vibrancy,</w:t>
      </w:r>
    </w:p>
    <w:p>
      <w:r>
        <w:rPr>
          <w:rFonts w:ascii="Arial" w:hAnsi="Arial" w:eastAsia="Arial"/>
          <w:b w:val="0"/>
          <w:sz w:val="22"/>
        </w:rPr>
        <w:t>and the magnificence of their tenderness,</w:t>
      </w:r>
    </w:p>
    <w:p>
      <w:r>
        <w:rPr>
          <w:rFonts w:ascii="Arial" w:hAnsi="Arial" w:eastAsia="Arial"/>
          <w:b w:val="0"/>
          <w:sz w:val="22"/>
        </w:rPr>
        <w:t>and in their glorious forms and shapes,</w:t>
      </w:r>
    </w:p>
    <w:p>
      <w:r>
        <w:rPr>
          <w:rFonts w:ascii="Arial" w:hAnsi="Arial" w:eastAsia="Arial"/>
          <w:b w:val="0"/>
          <w:sz w:val="22"/>
        </w:rPr>
        <w:t>and colours and worth,</w:t>
      </w:r>
    </w:p>
    <w:p>
      <w:r>
        <w:rPr>
          <w:rFonts w:ascii="Arial" w:hAnsi="Arial" w:eastAsia="Arial"/>
          <w:b w:val="0"/>
          <w:sz w:val="22"/>
        </w:rPr>
        <w:t>oh, what a wonder are leaves,</w:t>
      </w:r>
    </w:p>
    <w:p>
      <w:r>
        <w:rPr>
          <w:rFonts w:ascii="Arial" w:hAnsi="Arial" w:eastAsia="Arial"/>
          <w:b w:val="0"/>
          <w:sz w:val="22"/>
        </w:rPr>
        <w:t>that are nourished from the soil and the rain,</w:t>
      </w:r>
    </w:p>
    <w:p>
      <w:r>
        <w:rPr>
          <w:rFonts w:ascii="Arial" w:hAnsi="Arial" w:eastAsia="Arial"/>
          <w:b w:val="0"/>
          <w:sz w:val="22"/>
        </w:rPr>
        <w:t>in a cycle that brings you happiness again and again,</w:t>
      </w:r>
    </w:p>
    <w:p>
      <w:r>
        <w:rPr>
          <w:rFonts w:ascii="Arial" w:hAnsi="Arial" w:eastAsia="Arial"/>
          <w:b w:val="0"/>
          <w:sz w:val="22"/>
        </w:rPr>
        <w:t>as you in the sun, the rain, and the snows,</w:t>
      </w:r>
    </w:p>
    <w:p>
      <w:r>
        <w:rPr>
          <w:rFonts w:ascii="Arial" w:hAnsi="Arial" w:eastAsia="Arial"/>
          <w:b w:val="0"/>
          <w:sz w:val="22"/>
        </w:rPr>
        <w:t>you stand and survey the nature,</w:t>
      </w:r>
    </w:p>
    <w:p>
      <w:r>
        <w:rPr>
          <w:rFonts w:ascii="Arial" w:hAnsi="Arial" w:eastAsia="Arial"/>
          <w:b w:val="0"/>
          <w:sz w:val="22"/>
        </w:rPr>
        <w:t>and how your heart how it is nourished so from the view,</w:t>
      </w:r>
    </w:p>
    <w:p>
      <w:r>
        <w:rPr>
          <w:rFonts w:ascii="Arial" w:hAnsi="Arial" w:eastAsia="Arial"/>
          <w:b w:val="0"/>
          <w:sz w:val="22"/>
        </w:rPr>
        <w:t>and how in happiness it does greatly grow,</w:t>
      </w:r>
    </w:p>
    <w:p>
      <w:r>
        <w:rPr>
          <w:rFonts w:ascii="Arial" w:hAnsi="Arial" w:eastAsia="Arial"/>
          <w:b w:val="0"/>
          <w:sz w:val="22"/>
        </w:rPr>
        <w:t>and what a glorious view it is,</w:t>
      </w:r>
    </w:p>
    <w:p>
      <w:r>
        <w:rPr>
          <w:rFonts w:ascii="Arial" w:hAnsi="Arial" w:eastAsia="Arial"/>
          <w:b w:val="0"/>
          <w:sz w:val="22"/>
        </w:rPr>
        <w:t>the trees and the leaves,</w:t>
      </w:r>
    </w:p>
    <w:p>
      <w:r>
        <w:rPr>
          <w:rFonts w:ascii="Arial" w:hAnsi="Arial" w:eastAsia="Arial"/>
          <w:b w:val="0"/>
          <w:sz w:val="22"/>
        </w:rPr>
        <w:t>born of the soil,</w:t>
      </w:r>
    </w:p>
    <w:p>
      <w:r>
        <w:rPr>
          <w:rFonts w:ascii="Arial" w:hAnsi="Arial" w:eastAsia="Arial"/>
          <w:b w:val="0"/>
          <w:sz w:val="22"/>
        </w:rPr>
        <w:t>from which you too,</w:t>
      </w:r>
    </w:p>
    <w:p>
      <w:r>
        <w:rPr>
          <w:rFonts w:ascii="Arial" w:hAnsi="Arial" w:eastAsia="Arial"/>
          <w:b w:val="0"/>
          <w:sz w:val="22"/>
        </w:rPr>
        <w:t>in the evolution of man have been given birth to.</w:t>
      </w:r>
    </w:p>
    <w:p>
      <w:r>
        <w:rPr>
          <w:rFonts w:ascii="Arial" w:hAnsi="Arial" w:eastAsia="Arial"/>
          <w:b w:val="0"/>
          <w:sz w:val="22"/>
        </w:rPr>
        <w:t>Leaves,</w:t>
      </w:r>
    </w:p>
    <w:p>
      <w:r>
        <w:rPr>
          <w:rFonts w:ascii="Arial" w:hAnsi="Arial" w:eastAsia="Arial"/>
          <w:b w:val="0"/>
          <w:sz w:val="22"/>
        </w:rPr>
        <w:t>magnificent,</w:t>
      </w:r>
    </w:p>
    <w:p>
      <w:r>
        <w:rPr>
          <w:rFonts w:ascii="Arial" w:hAnsi="Arial" w:eastAsia="Arial"/>
          <w:b w:val="0"/>
          <w:sz w:val="22"/>
        </w:rPr>
        <w:t>evocative,</w:t>
      </w:r>
    </w:p>
    <w:p>
      <w:r>
        <w:rPr>
          <w:rFonts w:ascii="Arial" w:hAnsi="Arial" w:eastAsia="Arial"/>
          <w:b w:val="0"/>
          <w:sz w:val="22"/>
        </w:rPr>
        <w:t>elegant,</w:t>
      </w:r>
    </w:p>
    <w:p>
      <w:r>
        <w:rPr>
          <w:rFonts w:ascii="Arial" w:hAnsi="Arial" w:eastAsia="Arial"/>
          <w:b w:val="0"/>
          <w:sz w:val="22"/>
        </w:rPr>
        <w:t>beautiful,</w:t>
      </w:r>
    </w:p>
    <w:p>
      <w:r>
        <w:rPr>
          <w:rFonts w:ascii="Arial" w:hAnsi="Arial" w:eastAsia="Arial"/>
          <w:b w:val="0"/>
          <w:sz w:val="22"/>
        </w:rPr>
        <w:t>beautiful forms shapes,</w:t>
      </w:r>
    </w:p>
    <w:p>
      <w:r>
        <w:rPr>
          <w:rFonts w:ascii="Arial" w:hAnsi="Arial" w:eastAsia="Arial"/>
          <w:b w:val="0"/>
          <w:sz w:val="22"/>
        </w:rPr>
        <w:t>and colours that do so greatly please,</w:t>
      </w:r>
    </w:p>
    <w:p>
      <w:r>
        <w:rPr>
          <w:rFonts w:ascii="Arial" w:hAnsi="Arial" w:eastAsia="Arial"/>
          <w:b w:val="0"/>
          <w:sz w:val="22"/>
        </w:rPr>
        <w:t>and how elegant their majesty that moves you,</w:t>
      </w:r>
    </w:p>
    <w:p>
      <w:r>
        <w:rPr>
          <w:rFonts w:ascii="Arial" w:hAnsi="Arial" w:eastAsia="Arial"/>
          <w:b w:val="0"/>
          <w:sz w:val="22"/>
        </w:rPr>
        <w:t>as you stand in the fresh air and in the breeze,</w:t>
      </w:r>
    </w:p>
    <w:p>
      <w:r>
        <w:rPr>
          <w:rFonts w:ascii="Arial" w:hAnsi="Arial" w:eastAsia="Arial"/>
          <w:b w:val="0"/>
          <w:sz w:val="22"/>
        </w:rPr>
        <w:t>and in the storms and the gales</w:t>
      </w:r>
    </w:p>
    <w:p>
      <w:r>
        <w:rPr>
          <w:rFonts w:ascii="Arial" w:hAnsi="Arial" w:eastAsia="Arial"/>
          <w:b w:val="0"/>
          <w:sz w:val="22"/>
        </w:rPr>
        <w:t>as they move gently and ferociously in the wind,</w:t>
      </w:r>
    </w:p>
    <w:p>
      <w:r>
        <w:rPr>
          <w:rFonts w:ascii="Arial" w:hAnsi="Arial" w:eastAsia="Arial"/>
          <w:b w:val="0"/>
          <w:sz w:val="22"/>
        </w:rPr>
        <w:t>and you stand with a smile upon your face,</w:t>
      </w:r>
    </w:p>
    <w:p>
      <w:r>
        <w:rPr>
          <w:rFonts w:ascii="Arial" w:hAnsi="Arial" w:eastAsia="Arial"/>
          <w:b w:val="0"/>
          <w:sz w:val="22"/>
        </w:rPr>
        <w:t>and are so greatly pleased,</w:t>
      </w:r>
    </w:p>
    <w:p>
      <w:r>
        <w:rPr>
          <w:rFonts w:ascii="Arial" w:hAnsi="Arial" w:eastAsia="Arial"/>
          <w:b w:val="0"/>
          <w:sz w:val="22"/>
        </w:rPr>
        <w:t>oh, what a wonder are leaves,</w:t>
      </w:r>
    </w:p>
    <w:p>
      <w:r>
        <w:rPr>
          <w:rFonts w:ascii="Arial" w:hAnsi="Arial" w:eastAsia="Arial"/>
          <w:b w:val="0"/>
          <w:sz w:val="22"/>
        </w:rPr>
        <w:t>leaves upon the trees, leaves upon the breeze,</w:t>
      </w:r>
    </w:p>
    <w:p>
      <w:r>
        <w:rPr>
          <w:rFonts w:ascii="Arial" w:hAnsi="Arial" w:eastAsia="Arial"/>
          <w:b w:val="0"/>
          <w:sz w:val="22"/>
        </w:rPr>
        <w:t>leaves falling through the air,</w:t>
      </w:r>
    </w:p>
    <w:p>
      <w:r>
        <w:rPr>
          <w:rFonts w:ascii="Arial" w:hAnsi="Arial" w:eastAsia="Arial"/>
          <w:b w:val="0"/>
          <w:sz w:val="22"/>
        </w:rPr>
        <w:t>leaves in the rivers and the streams,</w:t>
      </w:r>
    </w:p>
    <w:p>
      <w:r>
        <w:rPr>
          <w:rFonts w:ascii="Arial" w:hAnsi="Arial" w:eastAsia="Arial"/>
          <w:b w:val="0"/>
          <w:sz w:val="22"/>
        </w:rPr>
        <w:t>leaves, glorious leaves,</w:t>
      </w:r>
    </w:p>
    <w:p>
      <w:r>
        <w:rPr>
          <w:rFonts w:ascii="Arial" w:hAnsi="Arial" w:eastAsia="Arial"/>
          <w:b w:val="0"/>
          <w:sz w:val="22"/>
        </w:rPr>
        <w:t>glorious leaves in all their colours,</w:t>
      </w:r>
    </w:p>
    <w:p>
      <w:r>
        <w:rPr>
          <w:rFonts w:ascii="Arial" w:hAnsi="Arial" w:eastAsia="Arial"/>
          <w:b w:val="0"/>
          <w:sz w:val="22"/>
        </w:rPr>
        <w:t>and forms and shapes and as beautiful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