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Lead 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Lead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 a saint would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are a little weak,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seem to have forgotten,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should be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this maze of streets,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snow falls,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no wish to freeze,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wish to end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permanent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lead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 a saint would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eyes are a little weak,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a little hungry,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stomach is rumbling,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wish to pass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eyes bigger than my belly,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being out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much better than watching telly,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lead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 a saint would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eyes are a little weak,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extremely ravenous,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wish to resort to eating,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people who are passing us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passing us by in the street.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