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Last goodbye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Earth beneath me, sky above, clouds, white doves.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Peace, peacefully laid to 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friend with his hands across his chest,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friend with a peaceful smile upon his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last goodbye, to the human race.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 my friend, rest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 no worries travel with you to the other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 no worries and anxieties travel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other 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