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Kiss 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a swing in the sun beneath a tree,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first 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glorious bliss,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sending me into heaven,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thrilling my senses,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sending excited shivers through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kiss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kiss me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only 10.30am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all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no, I am not going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rather like the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rather like the way that you kiss me so softly and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love the way that you run your hands down my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way that you nuzzle into my neck, and you tease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believe me, it is magic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 do not stop, for there is no reason,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reason to stop, because I love you and your kisses,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 do not stop, kiss me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like your kisses rather more than a lot,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only 10.30am,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could go on all day, kissing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kisses to me are as glorious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those soft and gentle kisses can never ever be forgot.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