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Killing time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Killing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killing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 not as fun as it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time it drags so slowly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life’s multiple miseries,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it was not so,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time is not meant for wasting,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wasting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 not what life should be about,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happens far too regularly,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all we seem to have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fraction of our lives to enjoy ourselves,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not the way it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we so often try,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escape the mundanity,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life our lives so automatically,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mostly a blur,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mostly a blur and all we do is kill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feel empty and wait to cram happiness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 to cram as much happiness as we can,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into a small-time frame,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time frame,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which is much smaller than it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time of our lives,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there are barely any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barely any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barely any to remember,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crucifies humanity.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