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Killers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Killers on the loose,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killers on the loose with knives, guns, and bombs,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torture and mental abuse,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killers on the loose,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cut loose,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cut loose by a lack of education, ignorance, and hate,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racism and greed,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killers out roaming around alone or in packs,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savage barbarians out to attack,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out to attack those who oppose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look at them the wrong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out to attack those who do not like the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spoken by others, the words that others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killers on the loose,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killers on the loose with knives, guns, and bombs,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torture and mental abuse,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killers on the loose, cut loose,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cut loose by a lack of education, ignorance, and hate,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racism and greed,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killers on the loose,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vicious society with not as much civility as there should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society filled with anger and rage,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frustrations of an 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society living in fear far too 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society with people praying constantly,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praying for God to save them from this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gone rotten continuosly.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