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Kill it quick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Kill it quick,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this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this love that is bursting out of control.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Kill it quick and take a hold of your soul,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take a hold of your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before it is shattered into pieces,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are left in the dark,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romance is a deadly 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 Eros fires its arrows,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do not hesitate to duck,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if you have a weak constitution,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now what good is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love so often it treats you so badly,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tramples all over your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will cut you up and it will disturb your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will ridicule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love it can render you blind.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kill it quick and do not give it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it does not matter if you have a weak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 weak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love is always a gamble,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love is rarely a joyful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walk on into the sun,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you most likely will be better off,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without the pain and without the suffering,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of which you wish you could explain.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