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Kill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Kill,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set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such a destructive train of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anger get the better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take up weapons,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any little molehill as you seemingly have the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seemingly have the want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seem so intent upon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cannot seem to break away from,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seem to revel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not worth the effort,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I wish you had it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you had it in you not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you, you seem to enjoy your psychopathic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placate you from your destructive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of course, you have no wish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vent your anger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little thing that you come across that angers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normal to you, but it is not normal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for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see you live your life so stupidly,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and rather often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 seem so keen to resort to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their sanity I truly question it and their morality,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what it will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 many people die so needlessly,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greater numbers, which isn’t so great a leap,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numbers that now so many from violence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so many people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should not be this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be this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educated modern society that we have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there is so much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drives people out of their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painful it is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constant stories of violence and murder,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newspapers, online,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radio, on the televisions,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it is a horror,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abomination that occurs so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truly is an anathema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so much brutality and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