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KKK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We clambered over the barricades,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clambered over the barricades whilst drinking lemonade,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came to see your charade,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ugly parade,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stood there with your racism,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blowing up amongst the crowd like a hand grenade,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looked at you and pitied you for your ignorance,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the KKK,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the KKK who used set fire to crosses,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the KKK who used to enjoy giving out racist abuse,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whilst demonstrating so happily,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you, the KKK who used to hang people from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you, the KKK who used to murder people so brutally,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casually,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you, the KKK, who now admit "black people",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into your society for a membership fee,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you the KKK,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are less miserable than you used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the KKK who are less intolerant than you used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the KKK who now say it is about pride in your country,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the KKK, yes, you say you have a new policy,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are you going to make "black people" wear black robes,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now, really, what was the actual point,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your mass murdering racist insanity,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was the actual point,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your torturing mass murdering lunacy,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really, what was the point,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your ignorance and idiotic history,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because, it really had no reason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now it is becoming more and more clear logically,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logically,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now you allow "Black members" into the KKK,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a membership fee,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really,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has been the point of your uneducated imbecility,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has been the point of your intolerance,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has been the point of your racism and your hatred,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human history?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