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Just sitting around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Just sitting around on a summer’s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breeze blows this way and that and I am ok.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just sitting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clouds go by in a daze,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softly the sunshine upon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softly upon my face it plays.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just sitting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sitting around on a summer’s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sitting around not really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really thinking of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content,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content to stare up at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mind where my mind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where it should wander,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look for you up there, for you have been gone so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I miss you always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much I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I care for you, for you were the greater part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memories and my tears with the sky I share,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one day I will be there, there up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is it possible for us to reincarnate,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we have souls,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do they go when our body is not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here, here on the ground without a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amongst the beauty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thinking of you, with a wistful 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