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Joy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Joy,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joy,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joy,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happiness,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delightfully employed,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here I am sat with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comedian,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witty 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one that I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funny one that I adore,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one who makes me laugh,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one who brightens my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every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who lifts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out of the darkest of moods,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carries me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gregariously,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who brightens my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even when foul moods,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foul moods do come my 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 are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like a summer’s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full of fragrance and happiness,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of such spontaneity,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such joy,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how magnificently,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soothe my cares away.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