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It took time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Revolutions and evolutions of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sense,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intellect,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bravery,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courage,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the lot.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took me several years and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was carried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a revolution in a hall of mirrors that I could not stop.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