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is only me</w:t>
      </w:r>
    </w:p>
    <w:p/>
    <w:p>
      <w:r>
        <w:rPr>
          <w:rFonts w:ascii="Arial" w:hAnsi="Arial" w:eastAsia="Arial"/>
          <w:b w:val="0"/>
          <w:sz w:val="22"/>
        </w:rPr>
        <w:t>My friend,</w:t>
      </w:r>
    </w:p>
    <w:p>
      <w:r>
        <w:rPr>
          <w:rFonts w:ascii="Arial" w:hAnsi="Arial" w:eastAsia="Arial"/>
          <w:b w:val="0"/>
          <w:sz w:val="22"/>
        </w:rPr>
        <w:t>it is only me,</w:t>
      </w:r>
    </w:p>
    <w:p>
      <w:r>
        <w:rPr>
          <w:rFonts w:ascii="Arial" w:hAnsi="Arial" w:eastAsia="Arial"/>
          <w:b w:val="0"/>
          <w:sz w:val="22"/>
        </w:rPr>
        <w:t>so, do not worry,</w:t>
      </w:r>
    </w:p>
    <w:p>
      <w:r>
        <w:rPr>
          <w:rFonts w:ascii="Arial" w:hAnsi="Arial" w:eastAsia="Arial"/>
          <w:b w:val="0"/>
          <w:sz w:val="22"/>
        </w:rPr>
        <w:t>yes, it is only me,</w:t>
      </w:r>
    </w:p>
    <w:p>
      <w:r>
        <w:rPr>
          <w:rFonts w:ascii="Arial" w:hAnsi="Arial" w:eastAsia="Arial"/>
          <w:b w:val="0"/>
          <w:sz w:val="22"/>
        </w:rPr>
        <w:t>and I have just come for tea,</w:t>
      </w:r>
    </w:p>
    <w:p>
      <w:r>
        <w:rPr>
          <w:rFonts w:ascii="Arial" w:hAnsi="Arial" w:eastAsia="Arial"/>
          <w:b w:val="0"/>
          <w:sz w:val="22"/>
        </w:rPr>
        <w:t>and to see how you are my friend,</w:t>
      </w:r>
    </w:p>
    <w:p>
      <w:r>
        <w:rPr>
          <w:rFonts w:ascii="Arial" w:hAnsi="Arial" w:eastAsia="Arial"/>
          <w:b w:val="0"/>
          <w:sz w:val="22"/>
        </w:rPr>
        <w:t>because the lengths of the days,</w:t>
      </w:r>
    </w:p>
    <w:p>
      <w:r>
        <w:rPr>
          <w:rFonts w:ascii="Arial" w:hAnsi="Arial" w:eastAsia="Arial"/>
          <w:b w:val="0"/>
          <w:sz w:val="22"/>
        </w:rPr>
        <w:t>are getting shorter every day, or so it seems,</w:t>
      </w:r>
    </w:p>
    <w:p>
      <w:r>
        <w:rPr>
          <w:rFonts w:ascii="Arial" w:hAnsi="Arial" w:eastAsia="Arial"/>
          <w:b w:val="0"/>
          <w:sz w:val="22"/>
        </w:rPr>
        <w:t>and the days of our lives are numbered,</w:t>
      </w:r>
    </w:p>
    <w:p>
      <w:r>
        <w:rPr>
          <w:rFonts w:ascii="Arial" w:hAnsi="Arial" w:eastAsia="Arial"/>
          <w:b w:val="0"/>
          <w:sz w:val="22"/>
        </w:rPr>
        <w:t>and we do not know,</w:t>
      </w:r>
    </w:p>
    <w:p>
      <w:r>
        <w:rPr>
          <w:rFonts w:ascii="Arial" w:hAnsi="Arial" w:eastAsia="Arial"/>
          <w:b w:val="0"/>
          <w:sz w:val="22"/>
        </w:rPr>
        <w:t>how many cups of tea are left together,</w:t>
      </w:r>
    </w:p>
    <w:p>
      <w:r>
        <w:rPr>
          <w:rFonts w:ascii="Arial" w:hAnsi="Arial" w:eastAsia="Arial"/>
          <w:b w:val="0"/>
          <w:sz w:val="22"/>
        </w:rPr>
        <w:t>before we disappear to heaven,</w:t>
      </w:r>
    </w:p>
    <w:p>
      <w:r>
        <w:rPr>
          <w:rFonts w:ascii="Arial" w:hAnsi="Arial" w:eastAsia="Arial"/>
          <w:b w:val="0"/>
          <w:sz w:val="22"/>
        </w:rPr>
        <w:t>or knowing you and me, to hell,</w:t>
      </w:r>
    </w:p>
    <w:p>
      <w:r>
        <w:rPr>
          <w:rFonts w:ascii="Arial" w:hAnsi="Arial" w:eastAsia="Arial"/>
          <w:b w:val="0"/>
          <w:sz w:val="22"/>
        </w:rPr>
        <w:t>where they will probably only serve gin and whiskey,</w:t>
      </w:r>
    </w:p>
    <w:p>
      <w:r>
        <w:rPr>
          <w:rFonts w:ascii="Arial" w:hAnsi="Arial" w:eastAsia="Arial"/>
          <w:b w:val="0"/>
          <w:sz w:val="22"/>
        </w:rPr>
        <w:t>and every alcoholic drink you could imagine,</w:t>
      </w:r>
    </w:p>
    <w:p>
      <w:r>
        <w:rPr>
          <w:rFonts w:ascii="Arial" w:hAnsi="Arial" w:eastAsia="Arial"/>
          <w:b w:val="0"/>
          <w:sz w:val="22"/>
        </w:rPr>
        <w:t>whilst having to watch and suffer the devil sat down,</w:t>
      </w:r>
    </w:p>
    <w:p>
      <w:r>
        <w:rPr>
          <w:rFonts w:ascii="Arial" w:hAnsi="Arial" w:eastAsia="Arial"/>
          <w:b w:val="0"/>
          <w:sz w:val="22"/>
        </w:rPr>
        <w:t>with a sad look upon his face,</w:t>
      </w:r>
    </w:p>
    <w:p>
      <w:r>
        <w:rPr>
          <w:rFonts w:ascii="Arial" w:hAnsi="Arial" w:eastAsia="Arial"/>
          <w:b w:val="0"/>
          <w:sz w:val="22"/>
        </w:rPr>
        <w:t>and surrounded by flames and bored of his job,</w:t>
      </w:r>
    </w:p>
    <w:p>
      <w:r>
        <w:rPr>
          <w:rFonts w:ascii="Arial" w:hAnsi="Arial" w:eastAsia="Arial"/>
          <w:b w:val="0"/>
          <w:sz w:val="22"/>
        </w:rPr>
        <w:t>and sat with his hand upon his chin,</w:t>
      </w:r>
    </w:p>
    <w:p>
      <w:r>
        <w:rPr>
          <w:rFonts w:ascii="Arial" w:hAnsi="Arial" w:eastAsia="Arial"/>
          <w:b w:val="0"/>
          <w:sz w:val="22"/>
        </w:rPr>
        <w:t>whilst toasting marshmallows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