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 not unusual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unusual at all this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feeling of being unable to find it within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wanting to end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to end something that is making you unhappy,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making you suffer, that is causing you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making an educated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act as if it is uneducated with the stress of it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is not unusual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unusual at all but it is fixable,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slow it down and rethink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not be too hard on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not rush at all if you can help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can do both those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then any problem is solvable,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will be less problems than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unusual at all this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feeling of being unable to find it within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wanting to end it all, but persevere,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persevere and slow it down and with time to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any problem is conquerable.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