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It is five past midnight</w:t>
      </w:r>
    </w:p>
    <w:p/>
    <w:p>
      <w:r>
        <w:rPr>
          <w:rFonts w:ascii="Arial" w:hAnsi="Arial" w:eastAsia="Arial"/>
          <w:b w:val="0"/>
          <w:sz w:val="22"/>
        </w:rPr>
        <w:t>It is five past midnight,</w:t>
      </w:r>
    </w:p>
    <w:p>
      <w:r>
        <w:rPr>
          <w:rFonts w:ascii="Arial" w:hAnsi="Arial" w:eastAsia="Arial"/>
          <w:b w:val="0"/>
          <w:sz w:val="22"/>
        </w:rPr>
        <w:t>and I see the sea,</w:t>
      </w:r>
    </w:p>
    <w:p>
      <w:r>
        <w:rPr>
          <w:rFonts w:ascii="Arial" w:hAnsi="Arial" w:eastAsia="Arial"/>
          <w:b w:val="0"/>
          <w:sz w:val="22"/>
        </w:rPr>
        <w:t>and I see you,</w:t>
      </w:r>
    </w:p>
    <w:p>
      <w:r>
        <w:rPr>
          <w:rFonts w:ascii="Arial" w:hAnsi="Arial" w:eastAsia="Arial"/>
          <w:b w:val="0"/>
          <w:sz w:val="22"/>
        </w:rPr>
        <w:t>and I see a piece of wood floating free,</w:t>
      </w:r>
    </w:p>
    <w:p>
      <w:r>
        <w:rPr>
          <w:rFonts w:ascii="Arial" w:hAnsi="Arial" w:eastAsia="Arial"/>
          <w:b w:val="0"/>
          <w:sz w:val="22"/>
        </w:rPr>
        <w:t>and I see a rock,</w:t>
      </w:r>
    </w:p>
    <w:p>
      <w:r>
        <w:rPr>
          <w:rFonts w:ascii="Arial" w:hAnsi="Arial" w:eastAsia="Arial"/>
          <w:b w:val="0"/>
          <w:sz w:val="22"/>
        </w:rPr>
        <w:t>and I see the sea,</w:t>
      </w:r>
    </w:p>
    <w:p>
      <w:r>
        <w:rPr>
          <w:rFonts w:ascii="Arial" w:hAnsi="Arial" w:eastAsia="Arial"/>
          <w:b w:val="0"/>
          <w:sz w:val="22"/>
        </w:rPr>
        <w:t>and I see the moonlight upon them,</w:t>
      </w:r>
    </w:p>
    <w:p>
      <w:r>
        <w:rPr>
          <w:rFonts w:ascii="Arial" w:hAnsi="Arial" w:eastAsia="Arial"/>
          <w:b w:val="0"/>
          <w:sz w:val="22"/>
        </w:rPr>
        <w:t>and I see the waves,</w:t>
      </w:r>
    </w:p>
    <w:p>
      <w:r>
        <w:rPr>
          <w:rFonts w:ascii="Arial" w:hAnsi="Arial" w:eastAsia="Arial"/>
          <w:b w:val="0"/>
          <w:sz w:val="22"/>
        </w:rPr>
        <w:t>and I feel their power within me,</w:t>
      </w:r>
    </w:p>
    <w:p>
      <w:r>
        <w:rPr>
          <w:rFonts w:ascii="Arial" w:hAnsi="Arial" w:eastAsia="Arial"/>
          <w:b w:val="0"/>
          <w:sz w:val="22"/>
        </w:rPr>
        <w:t>and I hold your hand,</w:t>
      </w:r>
    </w:p>
    <w:p>
      <w:r>
        <w:rPr>
          <w:rFonts w:ascii="Arial" w:hAnsi="Arial" w:eastAsia="Arial"/>
          <w:b w:val="0"/>
          <w:sz w:val="22"/>
        </w:rPr>
        <w:t>and you look at me and kiss me,</w:t>
      </w:r>
    </w:p>
    <w:p>
      <w:r>
        <w:rPr>
          <w:rFonts w:ascii="Arial" w:hAnsi="Arial" w:eastAsia="Arial"/>
          <w:b w:val="0"/>
          <w:sz w:val="22"/>
        </w:rPr>
        <w:t>and your kisses,</w:t>
      </w:r>
    </w:p>
    <w:p>
      <w:r>
        <w:rPr>
          <w:rFonts w:ascii="Arial" w:hAnsi="Arial" w:eastAsia="Arial"/>
          <w:b w:val="0"/>
          <w:sz w:val="22"/>
        </w:rPr>
        <w:t>your kisses they are as heavenly as the heavens above,</w:t>
      </w:r>
    </w:p>
    <w:p>
      <w:r>
        <w:rPr>
          <w:rFonts w:ascii="Arial" w:hAnsi="Arial" w:eastAsia="Arial"/>
          <w:b w:val="0"/>
          <w:sz w:val="22"/>
        </w:rPr>
        <w:t>and the magic of you it lingers upon my lips,</w:t>
      </w:r>
    </w:p>
    <w:p>
      <w:r>
        <w:rPr>
          <w:rFonts w:ascii="Arial" w:hAnsi="Arial" w:eastAsia="Arial"/>
          <w:b w:val="0"/>
          <w:sz w:val="22"/>
        </w:rPr>
        <w:t>and in my heart,</w:t>
      </w:r>
    </w:p>
    <w:p>
      <w:r>
        <w:rPr>
          <w:rFonts w:ascii="Arial" w:hAnsi="Arial" w:eastAsia="Arial"/>
          <w:b w:val="0"/>
          <w:sz w:val="22"/>
        </w:rPr>
        <w:t>in my heart I am flying free,</w:t>
      </w:r>
    </w:p>
    <w:p>
      <w:r>
        <w:rPr>
          <w:rFonts w:ascii="Arial" w:hAnsi="Arial" w:eastAsia="Arial"/>
          <w:b w:val="0"/>
          <w:sz w:val="22"/>
        </w:rPr>
        <w:t>I am flying free,</w:t>
      </w:r>
    </w:p>
    <w:p>
      <w:r>
        <w:rPr>
          <w:rFonts w:ascii="Arial" w:hAnsi="Arial" w:eastAsia="Arial"/>
          <w:b w:val="0"/>
          <w:sz w:val="22"/>
        </w:rPr>
        <w:t>and your beauty it brings me such calm and tranquillity,</w:t>
      </w:r>
    </w:p>
    <w:p>
      <w:r>
        <w:rPr>
          <w:rFonts w:ascii="Arial" w:hAnsi="Arial" w:eastAsia="Arial"/>
          <w:b w:val="0"/>
          <w:sz w:val="22"/>
        </w:rPr>
        <w:t>and the daily cares and worries are not there,</w:t>
      </w:r>
    </w:p>
    <w:p>
      <w:r>
        <w:rPr>
          <w:rFonts w:ascii="Arial" w:hAnsi="Arial" w:eastAsia="Arial"/>
          <w:b w:val="0"/>
          <w:sz w:val="22"/>
        </w:rPr>
        <w:t>and this moment,</w:t>
      </w:r>
    </w:p>
    <w:p>
      <w:r>
        <w:rPr>
          <w:rFonts w:ascii="Arial" w:hAnsi="Arial" w:eastAsia="Arial"/>
          <w:b w:val="0"/>
          <w:sz w:val="22"/>
        </w:rPr>
        <w:t>how magical it is,</w:t>
      </w:r>
    </w:p>
    <w:p>
      <w:r>
        <w:rPr>
          <w:rFonts w:ascii="Arial" w:hAnsi="Arial" w:eastAsia="Arial"/>
          <w:b w:val="0"/>
          <w:sz w:val="22"/>
        </w:rPr>
        <w:t>this moment that we share,</w:t>
      </w:r>
    </w:p>
    <w:p>
      <w:r>
        <w:rPr>
          <w:rFonts w:ascii="Arial" w:hAnsi="Arial" w:eastAsia="Arial"/>
          <w:b w:val="0"/>
          <w:sz w:val="22"/>
        </w:rPr>
        <w:t>and everywhere is beautiful with you,</w:t>
      </w:r>
    </w:p>
    <w:p>
      <w:r>
        <w:rPr>
          <w:rFonts w:ascii="Arial" w:hAnsi="Arial" w:eastAsia="Arial"/>
          <w:b w:val="0"/>
          <w:sz w:val="22"/>
        </w:rPr>
        <w:t>and now,</w:t>
      </w:r>
    </w:p>
    <w:p>
      <w:r>
        <w:rPr>
          <w:rFonts w:ascii="Arial" w:hAnsi="Arial" w:eastAsia="Arial"/>
          <w:b w:val="0"/>
          <w:sz w:val="22"/>
        </w:rPr>
        <w:t>with the waves crashing at our feet,</w:t>
      </w:r>
    </w:p>
    <w:p>
      <w:r>
        <w:rPr>
          <w:rFonts w:ascii="Arial" w:hAnsi="Arial" w:eastAsia="Arial"/>
          <w:b w:val="0"/>
          <w:sz w:val="22"/>
        </w:rPr>
        <w:t>how glorious it is,</w:t>
      </w:r>
    </w:p>
    <w:p>
      <w:r>
        <w:rPr>
          <w:rFonts w:ascii="Arial" w:hAnsi="Arial" w:eastAsia="Arial"/>
          <w:b w:val="0"/>
          <w:sz w:val="22"/>
        </w:rPr>
        <w:t>here with you and me,</w:t>
      </w:r>
    </w:p>
    <w:p>
      <w:r>
        <w:rPr>
          <w:rFonts w:ascii="Arial" w:hAnsi="Arial" w:eastAsia="Arial"/>
          <w:b w:val="0"/>
          <w:sz w:val="22"/>
        </w:rPr>
        <w:t>and what majesty there is,</w:t>
      </w:r>
    </w:p>
    <w:p>
      <w:r>
        <w:rPr>
          <w:rFonts w:ascii="Arial" w:hAnsi="Arial" w:eastAsia="Arial"/>
          <w:b w:val="0"/>
          <w:sz w:val="22"/>
        </w:rPr>
        <w:t>what majesty there is to be found in simple pleasures,</w:t>
      </w:r>
    </w:p>
    <w:p>
      <w:r>
        <w:rPr>
          <w:rFonts w:ascii="Arial" w:hAnsi="Arial" w:eastAsia="Arial"/>
          <w:b w:val="0"/>
          <w:sz w:val="22"/>
        </w:rPr>
        <w:t>simple pleasures,</w:t>
      </w:r>
    </w:p>
    <w:p>
      <w:r>
        <w:rPr>
          <w:rFonts w:ascii="Arial" w:hAnsi="Arial" w:eastAsia="Arial"/>
          <w:b w:val="0"/>
          <w:sz w:val="22"/>
        </w:rPr>
        <w:t>with your hand in mine,</w:t>
      </w:r>
    </w:p>
    <w:p>
      <w:r>
        <w:rPr>
          <w:rFonts w:ascii="Arial" w:hAnsi="Arial" w:eastAsia="Arial"/>
          <w:b w:val="0"/>
          <w:sz w:val="22"/>
        </w:rPr>
        <w:t>and your arms around me,</w:t>
      </w:r>
    </w:p>
    <w:p>
      <w:r>
        <w:rPr>
          <w:rFonts w:ascii="Arial" w:hAnsi="Arial" w:eastAsia="Arial"/>
          <w:b w:val="0"/>
          <w:sz w:val="22"/>
        </w:rPr>
        <w:t>and your kisses upon my lips,</w:t>
      </w:r>
    </w:p>
    <w:p>
      <w:r>
        <w:rPr>
          <w:rFonts w:ascii="Arial" w:hAnsi="Arial" w:eastAsia="Arial"/>
          <w:b w:val="0"/>
          <w:sz w:val="22"/>
        </w:rPr>
        <w:t>as the moon it shines down upon us,</w:t>
      </w:r>
    </w:p>
    <w:p>
      <w:r>
        <w:rPr>
          <w:rFonts w:ascii="Arial" w:hAnsi="Arial" w:eastAsia="Arial"/>
          <w:b w:val="0"/>
          <w:sz w:val="22"/>
        </w:rPr>
        <w:t>oh, how beautiful life, it is,</w:t>
      </w:r>
    </w:p>
    <w:p>
      <w:r>
        <w:rPr>
          <w:rFonts w:ascii="Arial" w:hAnsi="Arial" w:eastAsia="Arial"/>
          <w:b w:val="0"/>
          <w:sz w:val="22"/>
        </w:rPr>
        <w:t>how beautiful life it is, with you and me,</w:t>
      </w:r>
    </w:p>
    <w:p>
      <w:r>
        <w:rPr>
          <w:rFonts w:ascii="Arial" w:hAnsi="Arial" w:eastAsia="Arial"/>
          <w:b w:val="0"/>
          <w:sz w:val="22"/>
        </w:rPr>
        <w:t>and how transcendent the moment is,</w:t>
      </w:r>
    </w:p>
    <w:p>
      <w:r>
        <w:rPr>
          <w:rFonts w:ascii="Arial" w:hAnsi="Arial" w:eastAsia="Arial"/>
          <w:b w:val="0"/>
          <w:sz w:val="22"/>
        </w:rPr>
        <w:t>that lifts you and me,</w:t>
      </w:r>
    </w:p>
    <w:p>
      <w:r>
        <w:rPr>
          <w:rFonts w:ascii="Arial" w:hAnsi="Arial" w:eastAsia="Arial"/>
          <w:b w:val="0"/>
          <w:sz w:val="22"/>
        </w:rPr>
        <w:t>and time, it disappears rapidly,</w:t>
      </w:r>
    </w:p>
    <w:p>
      <w:r>
        <w:rPr>
          <w:rFonts w:ascii="Arial" w:hAnsi="Arial" w:eastAsia="Arial"/>
          <w:b w:val="0"/>
          <w:sz w:val="22"/>
        </w:rPr>
        <w:t>and as I look into your eyes,</w:t>
      </w:r>
    </w:p>
    <w:p>
      <w:r>
        <w:rPr>
          <w:rFonts w:ascii="Arial" w:hAnsi="Arial" w:eastAsia="Arial"/>
          <w:b w:val="0"/>
          <w:sz w:val="22"/>
        </w:rPr>
        <w:t>I know how much that you love me,</w:t>
      </w:r>
    </w:p>
    <w:p>
      <w:r>
        <w:rPr>
          <w:rFonts w:ascii="Arial" w:hAnsi="Arial" w:eastAsia="Arial"/>
          <w:b w:val="0"/>
          <w:sz w:val="22"/>
        </w:rPr>
        <w:t>and I know that there are years ahead of you and me,</w:t>
      </w:r>
    </w:p>
    <w:p>
      <w:r>
        <w:rPr>
          <w:rFonts w:ascii="Arial" w:hAnsi="Arial" w:eastAsia="Arial"/>
          <w:b w:val="0"/>
          <w:sz w:val="22"/>
        </w:rPr>
        <w:t>and in this certainty,</w:t>
      </w:r>
    </w:p>
    <w:p>
      <w:r>
        <w:rPr>
          <w:rFonts w:ascii="Arial" w:hAnsi="Arial" w:eastAsia="Arial"/>
          <w:b w:val="0"/>
          <w:sz w:val="22"/>
        </w:rPr>
        <w:t>how great a feeling it is,</w:t>
      </w:r>
    </w:p>
    <w:p>
      <w:r>
        <w:rPr>
          <w:rFonts w:ascii="Arial" w:hAnsi="Arial" w:eastAsia="Arial"/>
          <w:b w:val="0"/>
          <w:sz w:val="22"/>
        </w:rPr>
        <w:t>how great a feeling it is,</w:t>
      </w:r>
    </w:p>
    <w:p>
      <w:r>
        <w:rPr>
          <w:rFonts w:ascii="Arial" w:hAnsi="Arial" w:eastAsia="Arial"/>
          <w:b w:val="0"/>
          <w:sz w:val="22"/>
        </w:rPr>
        <w:t>a feeling as powerful as the sea.</w:t>
      </w:r>
    </w:p>
    <w:p>
      <w:r>
        <w:rPr>
          <w:rFonts w:ascii="Arial" w:hAnsi="Arial" w:eastAsia="Arial"/>
          <w:b w:val="0"/>
          <w:sz w:val="22"/>
        </w:rPr>
        <w:t>as powerful as the sea,</w:t>
      </w:r>
    </w:p>
    <w:p>
      <w:r>
        <w:rPr>
          <w:rFonts w:ascii="Arial" w:hAnsi="Arial" w:eastAsia="Arial"/>
          <w:b w:val="0"/>
          <w:sz w:val="22"/>
        </w:rPr>
        <w:t>and how beautiful it is with you and me,</w:t>
      </w:r>
    </w:p>
    <w:p>
      <w:r>
        <w:rPr>
          <w:rFonts w:ascii="Arial" w:hAnsi="Arial" w:eastAsia="Arial"/>
          <w:b w:val="0"/>
          <w:sz w:val="22"/>
        </w:rPr>
        <w:t>how beautiful it is here,</w:t>
      </w:r>
    </w:p>
    <w:p>
      <w:r>
        <w:rPr>
          <w:rFonts w:ascii="Arial" w:hAnsi="Arial" w:eastAsia="Arial"/>
          <w:b w:val="0"/>
          <w:sz w:val="22"/>
        </w:rPr>
        <w:t>with your hand in mine beside the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