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It is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It is us, the human 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us that fails to solve gun crime and knife crime,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us that fails to solve racism,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us that fails to solve religious intolerance and hate,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us that fails continually to teach people morals properly,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us that fails to prevent rape and sexual assault,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us that tears the Earth to pieces.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us that has caused damaged to the environment,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many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us that have raped and tortured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murdered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have started wars so many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it is us, the human 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we, as the human 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are quite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apparently not ashamed,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we continue down the same road,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blindly stumbling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learning,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continuing to make the same mistakes,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too many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we cannot deny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is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us who are to blame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do it again and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it is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us who pollute the seas,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us who steal the land from each other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us who fight over the land,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contaminate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us who leave people be.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us who leave people homeless,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us who leave people in poverty,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us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us who do not permanently solve famine and drought,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us but we apparently,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are not ashamed by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as ashamed as much as we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when will we be?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will we be?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