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It has taken me time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It has taken me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has taken me time to find my peace of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has taken me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humanity these days is as crazy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has taken me more time than I thought,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all this chaos and disorder,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feel I am developing a mental disorder,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chaos and disorder,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really is out of control,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 wish chaos was more ordered,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did not order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wish it to quit,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is an obnoxious thing that does not desist,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only wish,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only wish for peace,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this modern insanity it is no good for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cannot think,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cannot hear myself think,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driving me to drink,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is not the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 the way that it should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unfortunately, it seems to be the reality,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detrimental it is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much time It has taken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much time it has taken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time to find my peace of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it has taken me a great deal of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humanity these days,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is as crazy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had enough of this insanity,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there should be more time for peace,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more time for you and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so, apropos of nothing,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 idea came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smash all the clocks,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 make time stop,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then, I will have all the time for peace that I need,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all the time for peace that I need,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calm a mind as can be.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