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amazes 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amazes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feeling of peace and inner calm,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amazes me and I drift,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drift away so far away from harm,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amazes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stillness that I need,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amazes me this soliloquy,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amazes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being calm, I am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floating upon a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amazes me that being is not as easy as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soliloquy,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soliloquy I am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my vision,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create a quiet place away from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inside me, inside me I am flying free, flying free.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