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Inventory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Inventory,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inventory of things that we need,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inventory to achieve,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inventory of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inventory of things to 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inventory of the heart’s desires,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gathering of romance,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there is to choose from when romancing,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it takes to 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people have such needs,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needs, and how great is the desire,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effort it takes,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effort it takes to achieve,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sadly, we are so many times tricked into materialism,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stress that comes with it, it blows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all is said and done, is it truly how a heart is won?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really, does love depend on material things?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 it does not, and it should not,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is it not the person that you love not,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materialism that they may bring,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if it was materialism,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shallow a thing love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with love there is more truth,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when unencumbered by materialism,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materialism though it may trick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into believing that you need it to buy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idea, is such a foolish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a foolish thing.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