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Into battle</w:t>
      </w:r>
    </w:p>
    <w:p/>
    <w:p>
      <w:r>
        <w:rPr>
          <w:rFonts w:ascii="Arial" w:hAnsi="Arial" w:eastAsia="Arial"/>
          <w:b w:val="0"/>
          <w:sz w:val="22"/>
        </w:rPr>
        <w:t>Into battle,</w:t>
      </w:r>
    </w:p>
    <w:p>
      <w:r>
        <w:rPr>
          <w:rFonts w:ascii="Arial" w:hAnsi="Arial" w:eastAsia="Arial"/>
          <w:b w:val="0"/>
          <w:sz w:val="22"/>
        </w:rPr>
        <w:t>into a war,</w:t>
      </w:r>
    </w:p>
    <w:p>
      <w:r>
        <w:rPr>
          <w:rFonts w:ascii="Arial" w:hAnsi="Arial" w:eastAsia="Arial"/>
          <w:b w:val="0"/>
          <w:sz w:val="22"/>
        </w:rPr>
        <w:t>yes, I head ready to fight once more,</w:t>
      </w:r>
    </w:p>
    <w:p>
      <w:r>
        <w:rPr>
          <w:rFonts w:ascii="Arial" w:hAnsi="Arial" w:eastAsia="Arial"/>
          <w:b w:val="0"/>
          <w:sz w:val="22"/>
        </w:rPr>
        <w:t>ready to fight with all my might,</w:t>
      </w:r>
    </w:p>
    <w:p>
      <w:r>
        <w:rPr>
          <w:rFonts w:ascii="Arial" w:hAnsi="Arial" w:eastAsia="Arial"/>
          <w:b w:val="0"/>
          <w:sz w:val="22"/>
        </w:rPr>
        <w:t>ready to destroy my enemies,</w:t>
      </w:r>
    </w:p>
    <w:p>
      <w:r>
        <w:rPr>
          <w:rFonts w:ascii="Arial" w:hAnsi="Arial" w:eastAsia="Arial"/>
          <w:b w:val="0"/>
          <w:sz w:val="22"/>
        </w:rPr>
        <w:t>and my miseries with such rapidity,</w:t>
      </w:r>
    </w:p>
    <w:p>
      <w:r>
        <w:rPr>
          <w:rFonts w:ascii="Arial" w:hAnsi="Arial" w:eastAsia="Arial"/>
          <w:b w:val="0"/>
          <w:sz w:val="22"/>
        </w:rPr>
        <w:t>in the night,</w:t>
      </w:r>
    </w:p>
    <w:p>
      <w:r>
        <w:rPr>
          <w:rFonts w:ascii="Arial" w:hAnsi="Arial" w:eastAsia="Arial"/>
          <w:b w:val="0"/>
          <w:sz w:val="22"/>
        </w:rPr>
        <w:t>yes, headed to fight,</w:t>
      </w:r>
    </w:p>
    <w:p>
      <w:r>
        <w:rPr>
          <w:rFonts w:ascii="Arial" w:hAnsi="Arial" w:eastAsia="Arial"/>
          <w:b w:val="0"/>
          <w:sz w:val="22"/>
        </w:rPr>
        <w:t>headed to fight in my dreams,</w:t>
      </w:r>
    </w:p>
    <w:p>
      <w:r>
        <w:rPr>
          <w:rFonts w:ascii="Arial" w:hAnsi="Arial" w:eastAsia="Arial"/>
          <w:b w:val="0"/>
          <w:sz w:val="22"/>
        </w:rPr>
        <w:t>so, tired of the day,</w:t>
      </w:r>
    </w:p>
    <w:p>
      <w:r>
        <w:rPr>
          <w:rFonts w:ascii="Arial" w:hAnsi="Arial" w:eastAsia="Arial"/>
          <w:b w:val="0"/>
          <w:sz w:val="22"/>
        </w:rPr>
        <w:t>so tired and stressed,</w:t>
      </w:r>
    </w:p>
    <w:p>
      <w:r>
        <w:rPr>
          <w:rFonts w:ascii="Arial" w:hAnsi="Arial" w:eastAsia="Arial"/>
          <w:b w:val="0"/>
          <w:sz w:val="22"/>
        </w:rPr>
        <w:t>and wanting to get away,</w:t>
      </w:r>
    </w:p>
    <w:p>
      <w:r>
        <w:rPr>
          <w:rFonts w:ascii="Arial" w:hAnsi="Arial" w:eastAsia="Arial"/>
          <w:b w:val="0"/>
          <w:sz w:val="22"/>
        </w:rPr>
        <w:t>and now here I am off to bed,</w:t>
      </w:r>
    </w:p>
    <w:p>
      <w:r>
        <w:rPr>
          <w:rFonts w:ascii="Arial" w:hAnsi="Arial" w:eastAsia="Arial"/>
          <w:b w:val="0"/>
          <w:sz w:val="22"/>
        </w:rPr>
        <w:t>to get some sleep,</w:t>
      </w:r>
    </w:p>
    <w:p>
      <w:r>
        <w:rPr>
          <w:rFonts w:ascii="Arial" w:hAnsi="Arial" w:eastAsia="Arial"/>
          <w:b w:val="0"/>
          <w:sz w:val="22"/>
        </w:rPr>
        <w:t>but unfortunately, reality being what it is,</w:t>
      </w:r>
    </w:p>
    <w:p>
      <w:r>
        <w:rPr>
          <w:rFonts w:ascii="Arial" w:hAnsi="Arial" w:eastAsia="Arial"/>
          <w:b w:val="0"/>
          <w:sz w:val="22"/>
        </w:rPr>
        <w:t>the night is unfortunately far too often,</w:t>
      </w:r>
    </w:p>
    <w:p>
      <w:r>
        <w:rPr>
          <w:rFonts w:ascii="Arial" w:hAnsi="Arial" w:eastAsia="Arial"/>
          <w:b w:val="0"/>
          <w:sz w:val="22"/>
        </w:rPr>
        <w:t>with the stresses of the day,</w:t>
      </w:r>
    </w:p>
    <w:p>
      <w:r>
        <w:rPr>
          <w:rFonts w:ascii="Arial" w:hAnsi="Arial" w:eastAsia="Arial"/>
          <w:b w:val="0"/>
          <w:sz w:val="22"/>
        </w:rPr>
        <w:t>unlike to rest me,</w:t>
      </w:r>
    </w:p>
    <w:p>
      <w:r>
        <w:rPr>
          <w:rFonts w:ascii="Arial" w:hAnsi="Arial" w:eastAsia="Arial"/>
          <w:b w:val="0"/>
          <w:sz w:val="22"/>
        </w:rPr>
        <w:t>and usually broken sleep shatters my mind,</w:t>
      </w:r>
    </w:p>
    <w:p>
      <w:r>
        <w:rPr>
          <w:rFonts w:ascii="Arial" w:hAnsi="Arial" w:eastAsia="Arial"/>
          <w:b w:val="0"/>
          <w:sz w:val="22"/>
        </w:rPr>
        <w:t>and night-time it is never mostly a peaceful time,</w:t>
      </w:r>
    </w:p>
    <w:p>
      <w:r>
        <w:rPr>
          <w:rFonts w:ascii="Arial" w:hAnsi="Arial" w:eastAsia="Arial"/>
          <w:b w:val="0"/>
          <w:sz w:val="22"/>
        </w:rPr>
        <w:t>and no matter which day of the week,</w:t>
      </w:r>
    </w:p>
    <w:p>
      <w:r>
        <w:rPr>
          <w:rFonts w:ascii="Arial" w:hAnsi="Arial" w:eastAsia="Arial"/>
          <w:b w:val="0"/>
          <w:sz w:val="22"/>
        </w:rPr>
        <w:t>the night is never an undisturbed night,</w:t>
      </w:r>
    </w:p>
    <w:p>
      <w:r>
        <w:rPr>
          <w:rFonts w:ascii="Arial" w:hAnsi="Arial" w:eastAsia="Arial"/>
          <w:b w:val="0"/>
          <w:sz w:val="22"/>
        </w:rPr>
        <w:t>but a night of tossing and turning,</w:t>
      </w:r>
    </w:p>
    <w:p>
      <w:r>
        <w:rPr>
          <w:rFonts w:ascii="Arial" w:hAnsi="Arial" w:eastAsia="Arial"/>
          <w:b w:val="0"/>
          <w:sz w:val="22"/>
        </w:rPr>
        <w:t>and a night filled with the nightmares of the day,</w:t>
      </w:r>
    </w:p>
    <w:p>
      <w:r>
        <w:rPr>
          <w:rFonts w:ascii="Arial" w:hAnsi="Arial" w:eastAsia="Arial"/>
          <w:b w:val="0"/>
          <w:sz w:val="22"/>
        </w:rPr>
        <w:t>nightmares that in my dreams do not go away,</w:t>
      </w:r>
    </w:p>
    <w:p>
      <w:r>
        <w:rPr>
          <w:rFonts w:ascii="Arial" w:hAnsi="Arial" w:eastAsia="Arial"/>
          <w:b w:val="0"/>
          <w:sz w:val="22"/>
        </w:rPr>
        <w:t>so, in my pyjamas I go to bed dreading the night’s sleep because of the day’s stresses floating around my head,</w:t>
      </w:r>
    </w:p>
    <w:p>
      <w:r>
        <w:rPr>
          <w:rFonts w:ascii="Arial" w:hAnsi="Arial" w:eastAsia="Arial"/>
          <w:b w:val="0"/>
          <w:sz w:val="22"/>
        </w:rPr>
        <w:t>and when I am awake in the light of the morning,</w:t>
      </w:r>
    </w:p>
    <w:p>
      <w:r>
        <w:rPr>
          <w:rFonts w:ascii="Arial" w:hAnsi="Arial" w:eastAsia="Arial"/>
          <w:b w:val="0"/>
          <w:sz w:val="22"/>
        </w:rPr>
        <w:t>and when I arise from my slumber into the day</w:t>
      </w:r>
    </w:p>
    <w:p>
      <w:r>
        <w:rPr>
          <w:rFonts w:ascii="Arial" w:hAnsi="Arial" w:eastAsia="Arial"/>
          <w:b w:val="0"/>
          <w:sz w:val="22"/>
        </w:rPr>
        <w:t>I am barely more rested than when I went to sleep,</w:t>
      </w:r>
    </w:p>
    <w:p>
      <w:r>
        <w:rPr>
          <w:rFonts w:ascii="Arial" w:hAnsi="Arial" w:eastAsia="Arial"/>
          <w:b w:val="0"/>
          <w:sz w:val="22"/>
        </w:rPr>
        <w:t>and it is driving me I swear,</w:t>
      </w:r>
    </w:p>
    <w:p>
      <w:r>
        <w:rPr>
          <w:rFonts w:ascii="Arial" w:hAnsi="Arial" w:eastAsia="Arial"/>
          <w:b w:val="0"/>
          <w:sz w:val="22"/>
        </w:rPr>
        <w:t>driving me into an early grave.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