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Inside you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Inside you how swept up you are in your emotions,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your emotions they rule the 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you wear your heart on your sleeve,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no matter what you are,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are the bravest person that I know,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as your tears fall to the Earth and explode,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your heart it palpitates in such rapid ways,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are so passionate,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your passions,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contort yourself every 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twisting yourself up,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wanting the world to be a better,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 more righteous place,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you are dedicated to the truth,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want to be loved for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God help those who do not love you the right 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you are fiery,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speak with flames,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flames of your passion how overwhelming are they,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they reveal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your sensitivities and your emotions,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reveal them so openly,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love the passion in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when you put them on display,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you are the most real person that I have ever known,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feel alive when I am with you my friend,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much brighter,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more passionate is the day.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