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Inside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Inside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inside you there is a fighter,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know it is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inside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never give up on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fight until your last breath,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can conquer anything with your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if you persevere,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 can conquer anything if you toughen yourself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not listen to fear,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inside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a lion it is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fight like a lion,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fight for all you are worth,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fight through all the storms,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smile upon your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fight with good humour,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good grace,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will with dedication,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perseverance pull through,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inside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a capability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capability to rise out of the ashes,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begin anew,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continue to educate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educate yourself above all else,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with knowledge you will rise,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rise again like a phoenix from the flames,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you educate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learn more about your emotions,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stronger you will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will conquer,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any problem that you come across,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by conquering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courageous,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brave you will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quickly,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will cast negativity,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any negativity aside you see.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