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Inside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outside,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never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there are buckets of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tears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wherever you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sadness plagues you so,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do not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is awful,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awful to see you pass by so frequently,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such an awful state though,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unfortunately, these days it is no surprise,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surprise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feel for you I truly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I could erase the sadness from your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colour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that is what I call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colour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 sadness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sadness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wander lost and seemingly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seemingly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through such dark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someone I do not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I could help,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are such a lonely soul,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seemingly wanting company,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watch you go by reflected in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heart it sympathises, and it sinks a little,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wish you well wherever you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there is a such a storm inside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 am fearful for you though,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fearful,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I do not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do not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you walk past me in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heart filled with ice and snow,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I wish it wasn't so,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 wish it wasn't so.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Keep your mind light and your heart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go easy in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go easy in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stay away from the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revel in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pay no mind to the jealous,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bitter, the hateful,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those with spite.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