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Incendiary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Incendiary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such ideas,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tear everything apart,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incendiary,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wield words like knives,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cut at the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cut at the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a vicious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pity you for degrading the language,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which you were taught,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shame,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does not deserve to lay in your mouth,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upon your tongue,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for such vicious fire and fury to come 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believe,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believe your opinions are so insular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all you care about is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the world it means nothing,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 bitter ramblings of someone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was hurt by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is on a permanently destructive path,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cannot criticize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only makes you worse,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also sadly breaks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breaks my heart to see the freedom of speech,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brought into the gutter by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filled with your anger,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sad to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your great determination to smash,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smash the world apart.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