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your infatuation</w:t>
      </w:r>
    </w:p>
    <w:p/>
    <w:p>
      <w:r>
        <w:rPr>
          <w:rFonts w:ascii="Arial" w:hAnsi="Arial" w:eastAsia="Arial"/>
          <w:b w:val="0"/>
          <w:sz w:val="22"/>
        </w:rPr>
        <w:t>In your infatuation, in your love,</w:t>
      </w:r>
    </w:p>
    <w:p>
      <w:r>
        <w:rPr>
          <w:rFonts w:ascii="Arial" w:hAnsi="Arial" w:eastAsia="Arial"/>
          <w:b w:val="0"/>
          <w:sz w:val="22"/>
        </w:rPr>
        <w:t>in your imagination there is no room for others,</w:t>
      </w:r>
    </w:p>
    <w:p>
      <w:r>
        <w:rPr>
          <w:rFonts w:ascii="Arial" w:hAnsi="Arial" w:eastAsia="Arial"/>
          <w:b w:val="0"/>
          <w:sz w:val="22"/>
        </w:rPr>
        <w:t>except yourself, of who you are rather proud of,</w:t>
      </w:r>
    </w:p>
    <w:p>
      <w:r>
        <w:rPr>
          <w:rFonts w:ascii="Arial" w:hAnsi="Arial" w:eastAsia="Arial"/>
          <w:b w:val="0"/>
          <w:sz w:val="22"/>
        </w:rPr>
        <w:t>and you are not consumed by who you are with,</w:t>
      </w:r>
    </w:p>
    <w:p>
      <w:r>
        <w:rPr>
          <w:rFonts w:ascii="Arial" w:hAnsi="Arial" w:eastAsia="Arial"/>
          <w:b w:val="0"/>
          <w:sz w:val="22"/>
        </w:rPr>
        <w:t>because everyone else is second best,</w:t>
      </w:r>
    </w:p>
    <w:p>
      <w:r>
        <w:rPr>
          <w:rFonts w:ascii="Arial" w:hAnsi="Arial" w:eastAsia="Arial"/>
          <w:b w:val="0"/>
          <w:sz w:val="22"/>
        </w:rPr>
        <w:t>and this weakness,</w:t>
      </w:r>
    </w:p>
    <w:p>
      <w:r>
        <w:rPr>
          <w:rFonts w:ascii="Arial" w:hAnsi="Arial" w:eastAsia="Arial"/>
          <w:b w:val="0"/>
          <w:sz w:val="22"/>
        </w:rPr>
        <w:t>this inadequacy, it puts everyone else to the test,</w:t>
      </w:r>
    </w:p>
    <w:p>
      <w:r>
        <w:rPr>
          <w:rFonts w:ascii="Arial" w:hAnsi="Arial" w:eastAsia="Arial"/>
          <w:b w:val="0"/>
          <w:sz w:val="22"/>
        </w:rPr>
        <w:t>for you are selfish and you are easily led,</w:t>
      </w:r>
    </w:p>
    <w:p>
      <w:r>
        <w:rPr>
          <w:rFonts w:ascii="Arial" w:hAnsi="Arial" w:eastAsia="Arial"/>
          <w:b w:val="0"/>
          <w:sz w:val="22"/>
        </w:rPr>
        <w:t>and you listen to the gossip columnists,</w:t>
      </w:r>
    </w:p>
    <w:p>
      <w:r>
        <w:rPr>
          <w:rFonts w:ascii="Arial" w:hAnsi="Arial" w:eastAsia="Arial"/>
          <w:b w:val="0"/>
          <w:sz w:val="22"/>
        </w:rPr>
        <w:t>and the chat shows far too often,</w:t>
      </w:r>
    </w:p>
    <w:p>
      <w:r>
        <w:rPr>
          <w:rFonts w:ascii="Arial" w:hAnsi="Arial" w:eastAsia="Arial"/>
          <w:b w:val="0"/>
          <w:sz w:val="22"/>
        </w:rPr>
        <w:t>chat shows that tell you how to live your life,</w:t>
      </w:r>
    </w:p>
    <w:p>
      <w:r>
        <w:rPr>
          <w:rFonts w:ascii="Arial" w:hAnsi="Arial" w:eastAsia="Arial"/>
          <w:b w:val="0"/>
          <w:sz w:val="22"/>
        </w:rPr>
        <w:t>and that bombard your mind,</w:t>
      </w:r>
    </w:p>
    <w:p>
      <w:r>
        <w:rPr>
          <w:rFonts w:ascii="Arial" w:hAnsi="Arial" w:eastAsia="Arial"/>
          <w:b w:val="0"/>
          <w:sz w:val="22"/>
        </w:rPr>
        <w:t>and condition you far too often,</w:t>
      </w:r>
    </w:p>
    <w:p>
      <w:r>
        <w:rPr>
          <w:rFonts w:ascii="Arial" w:hAnsi="Arial" w:eastAsia="Arial"/>
          <w:b w:val="0"/>
          <w:sz w:val="22"/>
        </w:rPr>
        <w:t>and because of your love of you, everyone else suffers,</w:t>
      </w:r>
    </w:p>
    <w:p>
      <w:r>
        <w:rPr>
          <w:rFonts w:ascii="Arial" w:hAnsi="Arial" w:eastAsia="Arial"/>
          <w:b w:val="0"/>
          <w:sz w:val="22"/>
        </w:rPr>
        <w:t>but you, you take a different view for there is no you in I,</w:t>
      </w:r>
    </w:p>
    <w:p>
      <w:r>
        <w:rPr>
          <w:rFonts w:ascii="Arial" w:hAnsi="Arial" w:eastAsia="Arial"/>
          <w:b w:val="0"/>
          <w:sz w:val="22"/>
        </w:rPr>
        <w:t>and I think very little of you,</w:t>
      </w:r>
    </w:p>
    <w:p>
      <w:r>
        <w:rPr>
          <w:rFonts w:ascii="Arial" w:hAnsi="Arial" w:eastAsia="Arial"/>
          <w:b w:val="0"/>
          <w:sz w:val="22"/>
        </w:rPr>
        <w:t>you with your ego, and your self-centred ways,</w:t>
      </w:r>
    </w:p>
    <w:p>
      <w:r>
        <w:rPr>
          <w:rFonts w:ascii="Arial" w:hAnsi="Arial" w:eastAsia="Arial"/>
          <w:b w:val="0"/>
          <w:sz w:val="22"/>
        </w:rPr>
        <w:t>and I am glad to see you disappear,</w:t>
      </w:r>
    </w:p>
    <w:p>
      <w:r>
        <w:rPr>
          <w:rFonts w:ascii="Arial" w:hAnsi="Arial" w:eastAsia="Arial"/>
          <w:b w:val="0"/>
          <w:sz w:val="22"/>
        </w:rPr>
        <w:t>for in your infatuation and in your love for you,</w:t>
      </w:r>
    </w:p>
    <w:p>
      <w:r>
        <w:rPr>
          <w:rFonts w:ascii="Arial" w:hAnsi="Arial" w:eastAsia="Arial"/>
          <w:b w:val="0"/>
          <w:sz w:val="22"/>
        </w:rPr>
        <w:t>you are blinded by yourself,</w:t>
      </w:r>
    </w:p>
    <w:p>
      <w:r>
        <w:rPr>
          <w:rFonts w:ascii="Arial" w:hAnsi="Arial" w:eastAsia="Arial"/>
          <w:b w:val="0"/>
          <w:sz w:val="22"/>
        </w:rPr>
        <w:t>and in your insecurity, there is no security,</w:t>
      </w:r>
    </w:p>
    <w:p>
      <w:r>
        <w:rPr>
          <w:rFonts w:ascii="Arial" w:hAnsi="Arial" w:eastAsia="Arial"/>
          <w:b w:val="0"/>
          <w:sz w:val="22"/>
        </w:rPr>
        <w:t>and no true happiness,</w:t>
      </w:r>
    </w:p>
    <w:p>
      <w:r>
        <w:rPr>
          <w:rFonts w:ascii="Arial" w:hAnsi="Arial" w:eastAsia="Arial"/>
          <w:b w:val="0"/>
          <w:sz w:val="22"/>
        </w:rPr>
        <w:t>and by living your life, in such a way,</w:t>
      </w:r>
    </w:p>
    <w:p>
      <w:r>
        <w:rPr>
          <w:rFonts w:ascii="Arial" w:hAnsi="Arial" w:eastAsia="Arial"/>
          <w:b w:val="0"/>
          <w:sz w:val="22"/>
        </w:rPr>
        <w:t>you will only be fooling you,</w:t>
      </w:r>
    </w:p>
    <w:p>
      <w:r>
        <w:rPr>
          <w:rFonts w:ascii="Arial" w:hAnsi="Arial" w:eastAsia="Arial"/>
          <w:b w:val="0"/>
          <w:sz w:val="22"/>
        </w:rPr>
        <w:t>but oh, that will not matter to you,</w:t>
      </w:r>
    </w:p>
    <w:p>
      <w:r>
        <w:rPr>
          <w:rFonts w:ascii="Arial" w:hAnsi="Arial" w:eastAsia="Arial"/>
          <w:b w:val="0"/>
          <w:sz w:val="22"/>
        </w:rPr>
        <w:t>because you are only in love with you,</w:t>
      </w:r>
    </w:p>
    <w:p>
      <w:r>
        <w:rPr>
          <w:rFonts w:ascii="Arial" w:hAnsi="Arial" w:eastAsia="Arial"/>
          <w:b w:val="0"/>
          <w:sz w:val="22"/>
        </w:rPr>
        <w:t>and you do not give a damn about others, or the world,</w:t>
      </w:r>
    </w:p>
    <w:p>
      <w:r>
        <w:rPr>
          <w:rFonts w:ascii="Arial" w:hAnsi="Arial" w:eastAsia="Arial"/>
          <w:b w:val="0"/>
          <w:sz w:val="22"/>
        </w:rPr>
        <w:t>and ego is the only thing, that you have got going for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