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your hand is mine</w:t>
      </w:r>
    </w:p>
    <w:p/>
    <w:p>
      <w:r>
        <w:rPr>
          <w:rFonts w:ascii="Arial" w:hAnsi="Arial" w:eastAsia="Arial"/>
          <w:b w:val="0"/>
          <w:sz w:val="22"/>
        </w:rPr>
        <w:t>In your hand is mine,</w:t>
      </w:r>
    </w:p>
    <w:p>
      <w:r>
        <w:rPr>
          <w:rFonts w:ascii="Arial" w:hAnsi="Arial" w:eastAsia="Arial"/>
          <w:b w:val="0"/>
          <w:sz w:val="22"/>
        </w:rPr>
        <w:t>and in your heart is mine,</w:t>
      </w:r>
    </w:p>
    <w:p>
      <w:r>
        <w:rPr>
          <w:rFonts w:ascii="Arial" w:hAnsi="Arial" w:eastAsia="Arial"/>
          <w:b w:val="0"/>
          <w:sz w:val="22"/>
        </w:rPr>
        <w:t>and my heart is in yours,</w:t>
      </w:r>
    </w:p>
    <w:p>
      <w:r>
        <w:rPr>
          <w:rFonts w:ascii="Arial" w:hAnsi="Arial" w:eastAsia="Arial"/>
          <w:b w:val="0"/>
          <w:sz w:val="22"/>
        </w:rPr>
        <w:t>and how beautiful it is with you,</w:t>
      </w:r>
    </w:p>
    <w:p>
      <w:r>
        <w:rPr>
          <w:rFonts w:ascii="Arial" w:hAnsi="Arial" w:eastAsia="Arial"/>
          <w:b w:val="0"/>
          <w:sz w:val="22"/>
        </w:rPr>
        <w:t>you, the one that I adore,</w:t>
      </w:r>
    </w:p>
    <w:p>
      <w:r>
        <w:rPr>
          <w:rFonts w:ascii="Arial" w:hAnsi="Arial" w:eastAsia="Arial"/>
          <w:b w:val="0"/>
          <w:sz w:val="22"/>
        </w:rPr>
        <w:t>and how delicately you wrap your fingers around mine,</w:t>
      </w:r>
    </w:p>
    <w:p>
      <w:r>
        <w:rPr>
          <w:rFonts w:ascii="Arial" w:hAnsi="Arial" w:eastAsia="Arial"/>
          <w:b w:val="0"/>
          <w:sz w:val="22"/>
        </w:rPr>
        <w:t>and so tenderly,</w:t>
      </w:r>
    </w:p>
    <w:p>
      <w:r>
        <w:rPr>
          <w:rFonts w:ascii="Arial" w:hAnsi="Arial" w:eastAsia="Arial"/>
          <w:b w:val="0"/>
          <w:sz w:val="22"/>
        </w:rPr>
        <w:t>and how divine it is,</w:t>
      </w:r>
    </w:p>
    <w:p>
      <w:r>
        <w:rPr>
          <w:rFonts w:ascii="Arial" w:hAnsi="Arial" w:eastAsia="Arial"/>
          <w:b w:val="0"/>
          <w:sz w:val="22"/>
        </w:rPr>
        <w:t>with me and you in the summertime,</w:t>
      </w:r>
    </w:p>
    <w:p>
      <w:r>
        <w:rPr>
          <w:rFonts w:ascii="Arial" w:hAnsi="Arial" w:eastAsia="Arial"/>
          <w:b w:val="0"/>
          <w:sz w:val="22"/>
        </w:rPr>
        <w:t>walking along the riverside,</w:t>
      </w:r>
    </w:p>
    <w:p>
      <w:r>
        <w:rPr>
          <w:rFonts w:ascii="Arial" w:hAnsi="Arial" w:eastAsia="Arial"/>
          <w:b w:val="0"/>
          <w:sz w:val="22"/>
        </w:rPr>
        <w:t>amongst the flowers,</w:t>
      </w:r>
    </w:p>
    <w:p>
      <w:r>
        <w:rPr>
          <w:rFonts w:ascii="Arial" w:hAnsi="Arial" w:eastAsia="Arial"/>
          <w:b w:val="0"/>
          <w:sz w:val="22"/>
        </w:rPr>
        <w:t>with the sunlight in our eyes,</w:t>
      </w:r>
    </w:p>
    <w:p>
      <w:r>
        <w:rPr>
          <w:rFonts w:ascii="Arial" w:hAnsi="Arial" w:eastAsia="Arial"/>
          <w:b w:val="0"/>
          <w:sz w:val="22"/>
        </w:rPr>
        <w:t>and how beautiful you look,</w:t>
      </w:r>
    </w:p>
    <w:p>
      <w:r>
        <w:rPr>
          <w:rFonts w:ascii="Arial" w:hAnsi="Arial" w:eastAsia="Arial"/>
          <w:b w:val="0"/>
          <w:sz w:val="22"/>
        </w:rPr>
        <w:t>and that smile, how magnificent it is,</w:t>
      </w:r>
    </w:p>
    <w:p>
      <w:r>
        <w:rPr>
          <w:rFonts w:ascii="Arial" w:hAnsi="Arial" w:eastAsia="Arial"/>
          <w:b w:val="0"/>
          <w:sz w:val="22"/>
        </w:rPr>
        <w:t>as you look at me and kiss me so tenderly,</w:t>
      </w:r>
    </w:p>
    <w:p>
      <w:r>
        <w:rPr>
          <w:rFonts w:ascii="Arial" w:hAnsi="Arial" w:eastAsia="Arial"/>
          <w:b w:val="0"/>
          <w:sz w:val="22"/>
        </w:rPr>
        <w:t>and time it stands still,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inspire me my gentle beauty,</w:t>
      </w:r>
    </w:p>
    <w:p>
      <w:r>
        <w:rPr>
          <w:rFonts w:ascii="Arial" w:hAnsi="Arial" w:eastAsia="Arial"/>
          <w:b w:val="0"/>
          <w:sz w:val="22"/>
        </w:rPr>
        <w:t>you inspire me with your wit,</w:t>
      </w:r>
    </w:p>
    <w:p>
      <w:r>
        <w:rPr>
          <w:rFonts w:ascii="Arial" w:hAnsi="Arial" w:eastAsia="Arial"/>
          <w:b w:val="0"/>
          <w:sz w:val="22"/>
        </w:rPr>
        <w:t>and with your compassion,</w:t>
      </w:r>
    </w:p>
    <w:p>
      <w:r>
        <w:rPr>
          <w:rFonts w:ascii="Arial" w:hAnsi="Arial" w:eastAsia="Arial"/>
          <w:b w:val="0"/>
          <w:sz w:val="22"/>
        </w:rPr>
        <w:t>and in the sunlight, I savour every bit,</w:t>
      </w:r>
    </w:p>
    <w:p>
      <w:r>
        <w:rPr>
          <w:rFonts w:ascii="Arial" w:hAnsi="Arial" w:eastAsia="Arial"/>
          <w:b w:val="0"/>
          <w:sz w:val="22"/>
        </w:rPr>
        <w:t>as we hold each other close,</w:t>
      </w:r>
    </w:p>
    <w:p>
      <w:r>
        <w:rPr>
          <w:rFonts w:ascii="Arial" w:hAnsi="Arial" w:eastAsia="Arial"/>
          <w:b w:val="0"/>
          <w:sz w:val="22"/>
        </w:rPr>
        <w:t>and your arms are wrapped around me,</w:t>
      </w:r>
    </w:p>
    <w:p>
      <w:r>
        <w:rPr>
          <w:rFonts w:ascii="Arial" w:hAnsi="Arial" w:eastAsia="Arial"/>
          <w:b w:val="0"/>
          <w:sz w:val="22"/>
        </w:rPr>
        <w:t>and my hands are on your hips,</w:t>
      </w:r>
    </w:p>
    <w:p>
      <w:r>
        <w:rPr>
          <w:rFonts w:ascii="Arial" w:hAnsi="Arial" w:eastAsia="Arial"/>
          <w:b w:val="0"/>
          <w:sz w:val="22"/>
        </w:rPr>
        <w:t>and oh, how wonderful it is,</w:t>
      </w:r>
    </w:p>
    <w:p>
      <w:r>
        <w:rPr>
          <w:rFonts w:ascii="Arial" w:hAnsi="Arial" w:eastAsia="Arial"/>
          <w:b w:val="0"/>
          <w:sz w:val="22"/>
        </w:rPr>
        <w:t>how wonderful,</w:t>
      </w:r>
    </w:p>
    <w:p>
      <w:r>
        <w:rPr>
          <w:rFonts w:ascii="Arial" w:hAnsi="Arial" w:eastAsia="Arial"/>
          <w:b w:val="0"/>
          <w:sz w:val="22"/>
        </w:rPr>
        <w:t>and how magical,</w:t>
      </w:r>
    </w:p>
    <w:p>
      <w:r>
        <w:rPr>
          <w:rFonts w:ascii="Arial" w:hAnsi="Arial" w:eastAsia="Arial"/>
          <w:b w:val="0"/>
          <w:sz w:val="22"/>
        </w:rPr>
        <w:t>and how fantastical,</w:t>
      </w:r>
    </w:p>
    <w:p>
      <w:r>
        <w:rPr>
          <w:rFonts w:ascii="Arial" w:hAnsi="Arial" w:eastAsia="Arial"/>
          <w:b w:val="0"/>
          <w:sz w:val="22"/>
        </w:rPr>
        <w:t>together,</w:t>
      </w:r>
    </w:p>
    <w:p>
      <w:r>
        <w:rPr>
          <w:rFonts w:ascii="Arial" w:hAnsi="Arial" w:eastAsia="Arial"/>
          <w:b w:val="0"/>
          <w:sz w:val="22"/>
        </w:rPr>
        <w:t>alone by the riverside,</w:t>
      </w:r>
    </w:p>
    <w:p>
      <w:r>
        <w:rPr>
          <w:rFonts w:ascii="Arial" w:hAnsi="Arial" w:eastAsia="Arial"/>
          <w:b w:val="0"/>
          <w:sz w:val="22"/>
        </w:rPr>
        <w:t>as the birds sing,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gaze into your heavenly eyes,</w:t>
      </w:r>
    </w:p>
    <w:p>
      <w:r>
        <w:rPr>
          <w:rFonts w:ascii="Arial" w:hAnsi="Arial" w:eastAsia="Arial"/>
          <w:b w:val="0"/>
          <w:sz w:val="22"/>
        </w:rPr>
        <w:t>and my heart it rises in delight,</w:t>
      </w:r>
    </w:p>
    <w:p>
      <w:r>
        <w:rPr>
          <w:rFonts w:ascii="Arial" w:hAnsi="Arial" w:eastAsia="Arial"/>
          <w:b w:val="0"/>
          <w:sz w:val="22"/>
        </w:rPr>
        <w:t>and we laugh and I smile,</w:t>
      </w:r>
    </w:p>
    <w:p>
      <w:r>
        <w:rPr>
          <w:rFonts w:ascii="Arial" w:hAnsi="Arial" w:eastAsia="Arial"/>
          <w:b w:val="0"/>
          <w:sz w:val="22"/>
        </w:rPr>
        <w:t>and I am beguiled by you,</w:t>
      </w:r>
    </w:p>
    <w:p>
      <w:r>
        <w:rPr>
          <w:rFonts w:ascii="Arial" w:hAnsi="Arial" w:eastAsia="Arial"/>
          <w:b w:val="0"/>
          <w:sz w:val="22"/>
        </w:rPr>
        <w:t>as we revel in each other’s company,</w:t>
      </w:r>
    </w:p>
    <w:p>
      <w:r>
        <w:rPr>
          <w:rFonts w:ascii="Arial" w:hAnsi="Arial" w:eastAsia="Arial"/>
          <w:b w:val="0"/>
          <w:sz w:val="22"/>
        </w:rPr>
        <w:t>and we are happy,</w:t>
      </w:r>
    </w:p>
    <w:p>
      <w:r>
        <w:rPr>
          <w:rFonts w:ascii="Arial" w:hAnsi="Arial" w:eastAsia="Arial"/>
          <w:b w:val="0"/>
          <w:sz w:val="22"/>
        </w:rPr>
        <w:t>truly happy,</w:t>
      </w:r>
    </w:p>
    <w:p>
      <w:r>
        <w:rPr>
          <w:rFonts w:ascii="Arial" w:hAnsi="Arial" w:eastAsia="Arial"/>
          <w:b w:val="0"/>
          <w:sz w:val="22"/>
        </w:rPr>
        <w:t>as happy as can be,</w:t>
      </w:r>
    </w:p>
    <w:p>
      <w:r>
        <w:rPr>
          <w:rFonts w:ascii="Arial" w:hAnsi="Arial" w:eastAsia="Arial"/>
          <w:b w:val="0"/>
          <w:sz w:val="22"/>
        </w:rPr>
        <w:t>moving towards the sea,</w:t>
      </w:r>
    </w:p>
    <w:p>
      <w:r>
        <w:rPr>
          <w:rFonts w:ascii="Arial" w:hAnsi="Arial" w:eastAsia="Arial"/>
          <w:b w:val="0"/>
          <w:sz w:val="22"/>
        </w:rPr>
        <w:t>in the bright sunshine of the day,</w:t>
      </w:r>
    </w:p>
    <w:p>
      <w:r>
        <w:rPr>
          <w:rFonts w:ascii="Arial" w:hAnsi="Arial" w:eastAsia="Arial"/>
          <w:b w:val="0"/>
          <w:sz w:val="22"/>
        </w:rPr>
        <w:t>as the fragrance of the flowers,</w:t>
      </w:r>
    </w:p>
    <w:p>
      <w:r>
        <w:rPr>
          <w:rFonts w:ascii="Arial" w:hAnsi="Arial" w:eastAsia="Arial"/>
          <w:b w:val="0"/>
          <w:sz w:val="22"/>
        </w:rPr>
        <w:t>they rise and enchant our senses,</w:t>
      </w:r>
    </w:p>
    <w:p>
      <w:r>
        <w:rPr>
          <w:rFonts w:ascii="Arial" w:hAnsi="Arial" w:eastAsia="Arial"/>
          <w:b w:val="0"/>
          <w:sz w:val="22"/>
        </w:rPr>
        <w:t>and mesmerise,</w:t>
      </w:r>
    </w:p>
    <w:p>
      <w:r>
        <w:rPr>
          <w:rFonts w:ascii="Arial" w:hAnsi="Arial" w:eastAsia="Arial"/>
          <w:b w:val="0"/>
          <w:sz w:val="22"/>
        </w:rPr>
        <w:t>and you, oh, how you kiss me,</w:t>
      </w:r>
    </w:p>
    <w:p>
      <w:r>
        <w:rPr>
          <w:rFonts w:ascii="Arial" w:hAnsi="Arial" w:eastAsia="Arial"/>
          <w:b w:val="0"/>
          <w:sz w:val="22"/>
        </w:rPr>
        <w:t>how you kiss me you do,</w:t>
      </w:r>
    </w:p>
    <w:p>
      <w:r>
        <w:rPr>
          <w:rFonts w:ascii="Arial" w:hAnsi="Arial" w:eastAsia="Arial"/>
          <w:b w:val="0"/>
          <w:sz w:val="22"/>
        </w:rPr>
        <w:t>and oh, how beautifully,</w:t>
      </w:r>
    </w:p>
    <w:p>
      <w:r>
        <w:rPr>
          <w:rFonts w:ascii="Arial" w:hAnsi="Arial" w:eastAsia="Arial"/>
          <w:b w:val="0"/>
          <w:sz w:val="22"/>
        </w:rPr>
        <w:t>and so tenderly and wonderfully,</w:t>
      </w:r>
    </w:p>
    <w:p>
      <w:r>
        <w:rPr>
          <w:rFonts w:ascii="Arial" w:hAnsi="Arial" w:eastAsia="Arial"/>
          <w:b w:val="0"/>
          <w:sz w:val="22"/>
        </w:rPr>
        <w:t>as we walk by the riverside as it heads for the sea,</w:t>
      </w:r>
    </w:p>
    <w:p>
      <w:r>
        <w:rPr>
          <w:rFonts w:ascii="Arial" w:hAnsi="Arial" w:eastAsia="Arial"/>
          <w:b w:val="0"/>
          <w:sz w:val="22"/>
        </w:rPr>
        <w:t>your hand in mine,</w:t>
      </w:r>
    </w:p>
    <w:p>
      <w:r>
        <w:rPr>
          <w:rFonts w:ascii="Arial" w:hAnsi="Arial" w:eastAsia="Arial"/>
          <w:b w:val="0"/>
          <w:sz w:val="22"/>
        </w:rPr>
        <w:t>with you, looking so fine,</w:t>
      </w:r>
    </w:p>
    <w:p>
      <w:r>
        <w:rPr>
          <w:rFonts w:ascii="Arial" w:hAnsi="Arial" w:eastAsia="Arial"/>
          <w:b w:val="0"/>
          <w:sz w:val="22"/>
        </w:rPr>
        <w:t>and with every embrace,</w:t>
      </w:r>
    </w:p>
    <w:p>
      <w:r>
        <w:rPr>
          <w:rFonts w:ascii="Arial" w:hAnsi="Arial" w:eastAsia="Arial"/>
          <w:b w:val="0"/>
          <w:sz w:val="22"/>
        </w:rPr>
        <w:t>and with every kiss, it is a memory to treasure,</w:t>
      </w:r>
    </w:p>
    <w:p>
      <w:r>
        <w:rPr>
          <w:rFonts w:ascii="Arial" w:hAnsi="Arial" w:eastAsia="Arial"/>
          <w:b w:val="0"/>
          <w:sz w:val="22"/>
        </w:rPr>
        <w:t>and together,</w:t>
      </w:r>
    </w:p>
    <w:p>
      <w:r>
        <w:rPr>
          <w:rFonts w:ascii="Arial" w:hAnsi="Arial" w:eastAsia="Arial"/>
          <w:b w:val="0"/>
          <w:sz w:val="22"/>
        </w:rPr>
        <w:t>oh, what a state of bliss, what a state of bliss,</w:t>
      </w:r>
    </w:p>
    <w:p>
      <w:r>
        <w:rPr>
          <w:rFonts w:ascii="Arial" w:hAnsi="Arial" w:eastAsia="Arial"/>
          <w:b w:val="0"/>
          <w:sz w:val="22"/>
        </w:rPr>
        <w:t>and how glorious it is, how glorious it is.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