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your eyes</w:t>
      </w:r>
    </w:p>
    <w:p/>
    <w:p>
      <w:r>
        <w:rPr>
          <w:rFonts w:ascii="Arial" w:hAnsi="Arial" w:eastAsia="Arial"/>
          <w:b w:val="0"/>
          <w:sz w:val="22"/>
        </w:rPr>
        <w:t>On video, a work of art,</w:t>
      </w:r>
    </w:p>
    <w:p>
      <w:r>
        <w:rPr>
          <w:rFonts w:ascii="Arial" w:hAnsi="Arial" w:eastAsia="Arial"/>
          <w:b w:val="0"/>
          <w:sz w:val="22"/>
        </w:rPr>
        <w:t>a vision of humanity and its frailty,</w:t>
      </w:r>
    </w:p>
    <w:p>
      <w:r>
        <w:rPr>
          <w:rFonts w:ascii="Arial" w:hAnsi="Arial" w:eastAsia="Arial"/>
          <w:b w:val="0"/>
          <w:sz w:val="22"/>
        </w:rPr>
        <w:t>a vision of you, a vision of your eyes,</w:t>
      </w:r>
    </w:p>
    <w:p>
      <w:r>
        <w:rPr>
          <w:rFonts w:ascii="Arial" w:hAnsi="Arial" w:eastAsia="Arial"/>
          <w:b w:val="0"/>
          <w:sz w:val="22"/>
        </w:rPr>
        <w:t>and in your eyes, a tear in slow motion,</w:t>
      </w:r>
    </w:p>
    <w:p>
      <w:r>
        <w:rPr>
          <w:rFonts w:ascii="Arial" w:hAnsi="Arial" w:eastAsia="Arial"/>
          <w:b w:val="0"/>
          <w:sz w:val="22"/>
        </w:rPr>
        <w:t>as it begins to well up,</w:t>
      </w:r>
    </w:p>
    <w:p>
      <w:r>
        <w:rPr>
          <w:rFonts w:ascii="Arial" w:hAnsi="Arial" w:eastAsia="Arial"/>
          <w:b w:val="0"/>
          <w:sz w:val="22"/>
        </w:rPr>
        <w:t>yes, a single tear, beautiful and sad,</w:t>
      </w:r>
    </w:p>
    <w:p>
      <w:r>
        <w:rPr>
          <w:rFonts w:ascii="Arial" w:hAnsi="Arial" w:eastAsia="Arial"/>
          <w:b w:val="0"/>
          <w:sz w:val="22"/>
        </w:rPr>
        <w:t>a part of you saying goodbye,</w:t>
      </w:r>
    </w:p>
    <w:p>
      <w:r>
        <w:rPr>
          <w:rFonts w:ascii="Arial" w:hAnsi="Arial" w:eastAsia="Arial"/>
          <w:b w:val="0"/>
          <w:sz w:val="22"/>
        </w:rPr>
        <w:t>a part of you departing,</w:t>
      </w:r>
    </w:p>
    <w:p>
      <w:r>
        <w:rPr>
          <w:rFonts w:ascii="Arial" w:hAnsi="Arial" w:eastAsia="Arial"/>
          <w:b w:val="0"/>
          <w:sz w:val="22"/>
        </w:rPr>
        <w:t>because of your mind and your heart,</w:t>
      </w:r>
    </w:p>
    <w:p>
      <w:r>
        <w:rPr>
          <w:rFonts w:ascii="Arial" w:hAnsi="Arial" w:eastAsia="Arial"/>
          <w:b w:val="0"/>
          <w:sz w:val="22"/>
        </w:rPr>
        <w:t>to another place in time,</w:t>
      </w:r>
    </w:p>
    <w:p>
      <w:r>
        <w:rPr>
          <w:rFonts w:ascii="Arial" w:hAnsi="Arial" w:eastAsia="Arial"/>
          <w:b w:val="0"/>
          <w:sz w:val="22"/>
        </w:rPr>
        <w:t>a tear escaping your internal misery,</w:t>
      </w:r>
    </w:p>
    <w:p>
      <w:r>
        <w:rPr>
          <w:rFonts w:ascii="Arial" w:hAnsi="Arial" w:eastAsia="Arial"/>
          <w:b w:val="0"/>
          <w:sz w:val="22"/>
        </w:rPr>
        <w:t>slowly in my eyes,</w:t>
      </w:r>
    </w:p>
    <w:p>
      <w:r>
        <w:rPr>
          <w:rFonts w:ascii="Arial" w:hAnsi="Arial" w:eastAsia="Arial"/>
          <w:b w:val="0"/>
          <w:sz w:val="22"/>
        </w:rPr>
        <w:t>and so painfully,</w:t>
      </w:r>
    </w:p>
    <w:p>
      <w:r>
        <w:rPr>
          <w:rFonts w:ascii="Arial" w:hAnsi="Arial" w:eastAsia="Arial"/>
          <w:b w:val="0"/>
          <w:sz w:val="22"/>
        </w:rPr>
        <w:t>a snapshot of a miserable time,</w:t>
      </w:r>
    </w:p>
    <w:p>
      <w:r>
        <w:rPr>
          <w:rFonts w:ascii="Arial" w:hAnsi="Arial" w:eastAsia="Arial"/>
          <w:b w:val="0"/>
          <w:sz w:val="22"/>
        </w:rPr>
        <w:t>a tear in the eye of a friend of mine,</w:t>
      </w:r>
    </w:p>
    <w:p>
      <w:r>
        <w:rPr>
          <w:rFonts w:ascii="Arial" w:hAnsi="Arial" w:eastAsia="Arial"/>
          <w:b w:val="0"/>
          <w:sz w:val="22"/>
        </w:rPr>
        <w:t>oh, the sadness,</w:t>
      </w:r>
    </w:p>
    <w:p>
      <w:r>
        <w:rPr>
          <w:rFonts w:ascii="Arial" w:hAnsi="Arial" w:eastAsia="Arial"/>
          <w:b w:val="0"/>
          <w:sz w:val="22"/>
        </w:rPr>
        <w:t>but what beauty at the same time,</w:t>
      </w:r>
    </w:p>
    <w:p>
      <w:r>
        <w:rPr>
          <w:rFonts w:ascii="Arial" w:hAnsi="Arial" w:eastAsia="Arial"/>
          <w:b w:val="0"/>
          <w:sz w:val="22"/>
        </w:rPr>
        <w:t>and such elegance,</w:t>
      </w:r>
    </w:p>
    <w:p>
      <w:r>
        <w:rPr>
          <w:rFonts w:ascii="Arial" w:hAnsi="Arial" w:eastAsia="Arial"/>
          <w:b w:val="0"/>
          <w:sz w:val="22"/>
        </w:rPr>
        <w:t>and glorious symmetry in the single tear,</w:t>
      </w:r>
    </w:p>
    <w:p>
      <w:r>
        <w:rPr>
          <w:rFonts w:ascii="Arial" w:hAnsi="Arial" w:eastAsia="Arial"/>
          <w:b w:val="0"/>
          <w:sz w:val="22"/>
        </w:rPr>
        <w:t>the single tear growing and then falling,</w:t>
      </w:r>
    </w:p>
    <w:p>
      <w:r>
        <w:rPr>
          <w:rFonts w:ascii="Arial" w:hAnsi="Arial" w:eastAsia="Arial"/>
          <w:b w:val="0"/>
          <w:sz w:val="22"/>
        </w:rPr>
        <w:t>so slowly in slow-motion from your beautiful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