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your delight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your delight, in your gentle glow,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your heart, in the love that you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the best thing of it that you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it?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it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your favourite thing about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makes your heart sing?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makes your heart 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what wonders love does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love is such an incredible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warm as the warmth of the rays of the sun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are beside the one that you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feeling from the chemical reaction,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your attraction that lifts you to the heavenly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feeling that sets aflame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lights up the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lights up the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