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town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town in the crowds going around in circles,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looking at this and looking for that,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the drudgery of life it gets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materialism,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materialism of modern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is this what life is about?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endless hours spent traipsing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endless hours in queues,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endless frustrations,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endless boredom of sales patter,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can bore you to death in a second or two?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meaningless hours wasted,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fulfil a basic function or two.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