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time</w:t>
      </w:r>
    </w:p>
    <w:p/>
    <w:p>
      <w:r>
        <w:rPr>
          <w:rFonts w:ascii="Arial" w:hAnsi="Arial" w:eastAsia="Arial"/>
          <w:b w:val="0"/>
          <w:sz w:val="22"/>
        </w:rPr>
        <w:t>In time,</w:t>
      </w:r>
    </w:p>
    <w:p>
      <w:r>
        <w:rPr>
          <w:rFonts w:ascii="Arial" w:hAnsi="Arial" w:eastAsia="Arial"/>
          <w:b w:val="0"/>
          <w:sz w:val="22"/>
        </w:rPr>
        <w:t>no longer will the tears fall from thine eyes,</w:t>
      </w:r>
    </w:p>
    <w:p>
      <w:r>
        <w:rPr>
          <w:rFonts w:ascii="Arial" w:hAnsi="Arial" w:eastAsia="Arial"/>
          <w:b w:val="0"/>
          <w:sz w:val="22"/>
        </w:rPr>
        <w:t>yes, in time,</w:t>
      </w:r>
    </w:p>
    <w:p>
      <w:r>
        <w:rPr>
          <w:rFonts w:ascii="Arial" w:hAnsi="Arial" w:eastAsia="Arial"/>
          <w:b w:val="0"/>
          <w:sz w:val="22"/>
        </w:rPr>
        <w:t>no longer will you mind,</w:t>
      </w:r>
    </w:p>
    <w:p>
      <w:r>
        <w:rPr>
          <w:rFonts w:ascii="Arial" w:hAnsi="Arial" w:eastAsia="Arial"/>
          <w:b w:val="0"/>
          <w:sz w:val="22"/>
        </w:rPr>
        <w:t>the once broken heart,</w:t>
      </w:r>
    </w:p>
    <w:p>
      <w:r>
        <w:rPr>
          <w:rFonts w:ascii="Arial" w:hAnsi="Arial" w:eastAsia="Arial"/>
          <w:b w:val="0"/>
          <w:sz w:val="22"/>
        </w:rPr>
        <w:t>the heart torn apart,</w:t>
      </w:r>
    </w:p>
    <w:p>
      <w:r>
        <w:rPr>
          <w:rFonts w:ascii="Arial" w:hAnsi="Arial" w:eastAsia="Arial"/>
          <w:b w:val="0"/>
          <w:sz w:val="22"/>
        </w:rPr>
        <w:t>and the suffering of the mind,</w:t>
      </w:r>
    </w:p>
    <w:p>
      <w:r>
        <w:rPr>
          <w:rFonts w:ascii="Arial" w:hAnsi="Arial" w:eastAsia="Arial"/>
          <w:b w:val="0"/>
          <w:sz w:val="22"/>
        </w:rPr>
        <w:t>yes, in time,</w:t>
      </w:r>
    </w:p>
    <w:p>
      <w:r>
        <w:rPr>
          <w:rFonts w:ascii="Arial" w:hAnsi="Arial" w:eastAsia="Arial"/>
          <w:b w:val="0"/>
          <w:sz w:val="22"/>
        </w:rPr>
        <w:t>all the pain will mostly go,</w:t>
      </w:r>
    </w:p>
    <w:p>
      <w:r>
        <w:rPr>
          <w:rFonts w:ascii="Arial" w:hAnsi="Arial" w:eastAsia="Arial"/>
          <w:b w:val="0"/>
          <w:sz w:val="22"/>
        </w:rPr>
        <w:t>and no longer inside,</w:t>
      </w:r>
    </w:p>
    <w:p>
      <w:r>
        <w:rPr>
          <w:rFonts w:ascii="Arial" w:hAnsi="Arial" w:eastAsia="Arial"/>
          <w:b w:val="0"/>
          <w:sz w:val="22"/>
        </w:rPr>
        <w:t>will you feel as cold as the winter snows,</w:t>
      </w:r>
    </w:p>
    <w:p>
      <w:r>
        <w:rPr>
          <w:rFonts w:ascii="Arial" w:hAnsi="Arial" w:eastAsia="Arial"/>
          <w:b w:val="0"/>
          <w:sz w:val="22"/>
        </w:rPr>
        <w:t>because out of those times will come the best of times,</w:t>
      </w:r>
    </w:p>
    <w:p>
      <w:r>
        <w:rPr>
          <w:rFonts w:ascii="Arial" w:hAnsi="Arial" w:eastAsia="Arial"/>
          <w:b w:val="0"/>
          <w:sz w:val="22"/>
        </w:rPr>
        <w:t>and in the new sunshine of the heart,</w:t>
      </w:r>
    </w:p>
    <w:p>
      <w:r>
        <w:rPr>
          <w:rFonts w:ascii="Arial" w:hAnsi="Arial" w:eastAsia="Arial"/>
          <w:b w:val="0"/>
          <w:sz w:val="22"/>
        </w:rPr>
        <w:t>the mind and the soul,</w:t>
      </w:r>
    </w:p>
    <w:p>
      <w:r>
        <w:rPr>
          <w:rFonts w:ascii="Arial" w:hAnsi="Arial" w:eastAsia="Arial"/>
          <w:b w:val="0"/>
          <w:sz w:val="22"/>
        </w:rPr>
        <w:t>life will go on,</w:t>
      </w:r>
    </w:p>
    <w:p>
      <w:r>
        <w:rPr>
          <w:rFonts w:ascii="Arial" w:hAnsi="Arial" w:eastAsia="Arial"/>
          <w:b w:val="0"/>
          <w:sz w:val="22"/>
        </w:rPr>
        <w:t>and in time,</w:t>
      </w:r>
    </w:p>
    <w:p>
      <w:r>
        <w:rPr>
          <w:rFonts w:ascii="Arial" w:hAnsi="Arial" w:eastAsia="Arial"/>
          <w:b w:val="0"/>
          <w:sz w:val="22"/>
        </w:rPr>
        <w:t>you will forget the misunderstandings,</w:t>
      </w:r>
    </w:p>
    <w:p>
      <w:r>
        <w:rPr>
          <w:rFonts w:ascii="Arial" w:hAnsi="Arial" w:eastAsia="Arial"/>
          <w:b w:val="0"/>
          <w:sz w:val="22"/>
        </w:rPr>
        <w:t>and the bitter words,</w:t>
      </w:r>
    </w:p>
    <w:p>
      <w:r>
        <w:rPr>
          <w:rFonts w:ascii="Arial" w:hAnsi="Arial" w:eastAsia="Arial"/>
          <w:b w:val="0"/>
          <w:sz w:val="22"/>
        </w:rPr>
        <w:t>and the raised voices and the angry confrontations,</w:t>
      </w:r>
    </w:p>
    <w:p>
      <w:r>
        <w:rPr>
          <w:rFonts w:ascii="Arial" w:hAnsi="Arial" w:eastAsia="Arial"/>
          <w:b w:val="0"/>
          <w:sz w:val="22"/>
        </w:rPr>
        <w:t>and the frustrations,</w:t>
      </w:r>
    </w:p>
    <w:p>
      <w:r>
        <w:rPr>
          <w:rFonts w:ascii="Arial" w:hAnsi="Arial" w:eastAsia="Arial"/>
          <w:b w:val="0"/>
          <w:sz w:val="22"/>
        </w:rPr>
        <w:t>that spiralled out of control,</w:t>
      </w:r>
    </w:p>
    <w:p>
      <w:r>
        <w:rPr>
          <w:rFonts w:ascii="Arial" w:hAnsi="Arial" w:eastAsia="Arial"/>
          <w:b w:val="0"/>
          <w:sz w:val="22"/>
        </w:rPr>
        <w:t>and in time you will forget how you suffered for love,</w:t>
      </w:r>
    </w:p>
    <w:p>
      <w:r>
        <w:rPr>
          <w:rFonts w:ascii="Arial" w:hAnsi="Arial" w:eastAsia="Arial"/>
          <w:b w:val="0"/>
          <w:sz w:val="22"/>
        </w:rPr>
        <w:t>and how you spent all the money that you had on romance,</w:t>
      </w:r>
    </w:p>
    <w:p>
      <w:r>
        <w:rPr>
          <w:rFonts w:ascii="Arial" w:hAnsi="Arial" w:eastAsia="Arial"/>
          <w:b w:val="0"/>
          <w:sz w:val="22"/>
        </w:rPr>
        <w:t>and how you apparently sold your soul,</w:t>
      </w:r>
    </w:p>
    <w:p>
      <w:r>
        <w:rPr>
          <w:rFonts w:ascii="Arial" w:hAnsi="Arial" w:eastAsia="Arial"/>
          <w:b w:val="0"/>
          <w:sz w:val="22"/>
        </w:rPr>
        <w:t>sold your soul to the devil,</w:t>
      </w:r>
    </w:p>
    <w:p>
      <w:r>
        <w:rPr>
          <w:rFonts w:ascii="Arial" w:hAnsi="Arial" w:eastAsia="Arial"/>
          <w:b w:val="0"/>
          <w:sz w:val="22"/>
        </w:rPr>
        <w:t>the one that you thought you loved,</w:t>
      </w:r>
    </w:p>
    <w:p>
      <w:r>
        <w:rPr>
          <w:rFonts w:ascii="Arial" w:hAnsi="Arial" w:eastAsia="Arial"/>
          <w:b w:val="0"/>
          <w:sz w:val="22"/>
        </w:rPr>
        <w:t>but who left you feeling less than whole,</w:t>
      </w:r>
    </w:p>
    <w:p>
      <w:r>
        <w:rPr>
          <w:rFonts w:ascii="Arial" w:hAnsi="Arial" w:eastAsia="Arial"/>
          <w:b w:val="0"/>
          <w:sz w:val="22"/>
        </w:rPr>
        <w:t>yes, in time,</w:t>
      </w:r>
    </w:p>
    <w:p>
      <w:r>
        <w:rPr>
          <w:rFonts w:ascii="Arial" w:hAnsi="Arial" w:eastAsia="Arial"/>
          <w:b w:val="0"/>
          <w:sz w:val="22"/>
        </w:rPr>
        <w:t>will come a new love born of such tiny sparks,</w:t>
      </w:r>
    </w:p>
    <w:p>
      <w:r>
        <w:rPr>
          <w:rFonts w:ascii="Arial" w:hAnsi="Arial" w:eastAsia="Arial"/>
          <w:b w:val="0"/>
          <w:sz w:val="22"/>
        </w:rPr>
        <w:t>that inflame the heart so deliciously,</w:t>
      </w:r>
    </w:p>
    <w:p>
      <w:r>
        <w:rPr>
          <w:rFonts w:ascii="Arial" w:hAnsi="Arial" w:eastAsia="Arial"/>
          <w:b w:val="0"/>
          <w:sz w:val="22"/>
        </w:rPr>
        <w:t>and that put a smile back on your face again,</w:t>
      </w:r>
    </w:p>
    <w:p>
      <w:r>
        <w:rPr>
          <w:rFonts w:ascii="Arial" w:hAnsi="Arial" w:eastAsia="Arial"/>
          <w:b w:val="0"/>
          <w:sz w:val="22"/>
        </w:rPr>
        <w:t>and how happy you will be in the glow,</w:t>
      </w:r>
    </w:p>
    <w:p>
      <w:r>
        <w:rPr>
          <w:rFonts w:ascii="Arial" w:hAnsi="Arial" w:eastAsia="Arial"/>
          <w:b w:val="0"/>
          <w:sz w:val="22"/>
        </w:rPr>
        <w:t>the glow of your new love,</w:t>
      </w:r>
    </w:p>
    <w:p>
      <w:r>
        <w:rPr>
          <w:rFonts w:ascii="Arial" w:hAnsi="Arial" w:eastAsia="Arial"/>
          <w:b w:val="0"/>
          <w:sz w:val="22"/>
        </w:rPr>
        <w:t>and the excitement and the magic and the majesty of it all,</w:t>
      </w:r>
    </w:p>
    <w:p>
      <w:r>
        <w:rPr>
          <w:rFonts w:ascii="Arial" w:hAnsi="Arial" w:eastAsia="Arial"/>
          <w:b w:val="0"/>
          <w:sz w:val="22"/>
        </w:rPr>
        <w:t>yes, oh, how wonderful it will be,</w:t>
      </w:r>
    </w:p>
    <w:p>
      <w:r>
        <w:rPr>
          <w:rFonts w:ascii="Arial" w:hAnsi="Arial" w:eastAsia="Arial"/>
          <w:b w:val="0"/>
          <w:sz w:val="22"/>
        </w:rPr>
        <w:t>when the bad times have gone,</w:t>
      </w:r>
    </w:p>
    <w:p>
      <w:r>
        <w:rPr>
          <w:rFonts w:ascii="Arial" w:hAnsi="Arial" w:eastAsia="Arial"/>
          <w:b w:val="0"/>
          <w:sz w:val="22"/>
        </w:rPr>
        <w:t>and you have picked your heart up from the floor once more,</w:t>
      </w:r>
    </w:p>
    <w:p>
      <w:r>
        <w:rPr>
          <w:rFonts w:ascii="Arial" w:hAnsi="Arial" w:eastAsia="Arial"/>
          <w:b w:val="0"/>
          <w:sz w:val="22"/>
        </w:rPr>
        <w:t>and your heart has mended,</w:t>
      </w:r>
    </w:p>
    <w:p>
      <w:r>
        <w:rPr>
          <w:rFonts w:ascii="Arial" w:hAnsi="Arial" w:eastAsia="Arial"/>
          <w:b w:val="0"/>
          <w:sz w:val="22"/>
        </w:rPr>
        <w:t>and there are no bitter words anymore,</w:t>
      </w:r>
    </w:p>
    <w:p>
      <w:r>
        <w:rPr>
          <w:rFonts w:ascii="Arial" w:hAnsi="Arial" w:eastAsia="Arial"/>
          <w:b w:val="0"/>
          <w:sz w:val="22"/>
        </w:rPr>
        <w:t>and this time inside you there will be a new hope,</w:t>
      </w:r>
    </w:p>
    <w:p>
      <w:r>
        <w:rPr>
          <w:rFonts w:ascii="Arial" w:hAnsi="Arial" w:eastAsia="Arial"/>
          <w:b w:val="0"/>
          <w:sz w:val="22"/>
        </w:rPr>
        <w:t>a new hope that this love will be,</w:t>
      </w:r>
    </w:p>
    <w:p>
      <w:r>
        <w:rPr>
          <w:rFonts w:ascii="Arial" w:hAnsi="Arial" w:eastAsia="Arial"/>
          <w:b w:val="0"/>
          <w:sz w:val="22"/>
        </w:rPr>
        <w:t>the only one forevermore,</w:t>
      </w:r>
    </w:p>
    <w:p>
      <w:r>
        <w:rPr>
          <w:rFonts w:ascii="Arial" w:hAnsi="Arial" w:eastAsia="Arial"/>
          <w:b w:val="0"/>
          <w:sz w:val="22"/>
        </w:rPr>
        <w:t>yes, in time,</w:t>
      </w:r>
    </w:p>
    <w:p>
      <w:r>
        <w:rPr>
          <w:rFonts w:ascii="Arial" w:hAnsi="Arial" w:eastAsia="Arial"/>
          <w:b w:val="0"/>
          <w:sz w:val="22"/>
        </w:rPr>
        <w:t>you will wave goodbye and you will no longer cry,</w:t>
      </w:r>
    </w:p>
    <w:p>
      <w:r>
        <w:rPr>
          <w:rFonts w:ascii="Arial" w:hAnsi="Arial" w:eastAsia="Arial"/>
          <w:b w:val="0"/>
          <w:sz w:val="22"/>
        </w:rPr>
        <w:t>and in time there will be,</w:t>
      </w:r>
    </w:p>
    <w:p>
      <w:r>
        <w:rPr>
          <w:rFonts w:ascii="Arial" w:hAnsi="Arial" w:eastAsia="Arial"/>
          <w:b w:val="0"/>
          <w:sz w:val="22"/>
        </w:rPr>
        <w:t>happiness in the eyes once more,</w:t>
      </w:r>
    </w:p>
    <w:p>
      <w:r>
        <w:rPr>
          <w:rFonts w:ascii="Arial" w:hAnsi="Arial" w:eastAsia="Arial"/>
          <w:b w:val="0"/>
          <w:sz w:val="22"/>
        </w:rPr>
        <w:t>and in your heart,</w:t>
      </w:r>
    </w:p>
    <w:p>
      <w:r>
        <w:rPr>
          <w:rFonts w:ascii="Arial" w:hAnsi="Arial" w:eastAsia="Arial"/>
          <w:b w:val="0"/>
          <w:sz w:val="22"/>
        </w:rPr>
        <w:t>there will be no longer the gloom and the doom,</w:t>
      </w:r>
    </w:p>
    <w:p>
      <w:r>
        <w:rPr>
          <w:rFonts w:ascii="Arial" w:hAnsi="Arial" w:eastAsia="Arial"/>
          <w:b w:val="0"/>
          <w:sz w:val="22"/>
        </w:rPr>
        <w:t>but the beautify of a new love,</w:t>
      </w:r>
    </w:p>
    <w:p>
      <w:r>
        <w:rPr>
          <w:rFonts w:ascii="Arial" w:hAnsi="Arial" w:eastAsia="Arial"/>
          <w:b w:val="0"/>
          <w:sz w:val="22"/>
        </w:rPr>
        <w:t>a different love,</w:t>
      </w:r>
    </w:p>
    <w:p>
      <w:r>
        <w:rPr>
          <w:rFonts w:ascii="Arial" w:hAnsi="Arial" w:eastAsia="Arial"/>
          <w:b w:val="0"/>
          <w:sz w:val="22"/>
        </w:rPr>
        <w:t>a love so much more powerful than before,</w:t>
      </w:r>
    </w:p>
    <w:p>
      <w:r>
        <w:rPr>
          <w:rFonts w:ascii="Arial" w:hAnsi="Arial" w:eastAsia="Arial"/>
          <w:b w:val="0"/>
          <w:sz w:val="22"/>
        </w:rPr>
        <w:t>a wonderful love,</w:t>
      </w:r>
    </w:p>
    <w:p>
      <w:r>
        <w:rPr>
          <w:rFonts w:ascii="Arial" w:hAnsi="Arial" w:eastAsia="Arial"/>
          <w:b w:val="0"/>
          <w:sz w:val="22"/>
        </w:rPr>
        <w:t>yes, a true love maybe,</w:t>
      </w:r>
    </w:p>
    <w:p>
      <w:r>
        <w:rPr>
          <w:rFonts w:ascii="Arial" w:hAnsi="Arial" w:eastAsia="Arial"/>
          <w:b w:val="0"/>
          <w:sz w:val="22"/>
        </w:rPr>
        <w:t>but in time, you will see if it is to be,</w:t>
      </w:r>
    </w:p>
    <w:p>
      <w:r>
        <w:rPr>
          <w:rFonts w:ascii="Arial" w:hAnsi="Arial" w:eastAsia="Arial"/>
          <w:b w:val="0"/>
          <w:sz w:val="22"/>
        </w:rPr>
        <w:t>or if it is not to be,</w:t>
      </w:r>
    </w:p>
    <w:p>
      <w:r>
        <w:rPr>
          <w:rFonts w:ascii="Arial" w:hAnsi="Arial" w:eastAsia="Arial"/>
          <w:b w:val="0"/>
          <w:sz w:val="22"/>
        </w:rPr>
        <w:t>but anyway, you can only try try try again,</w:t>
      </w:r>
    </w:p>
    <w:p>
      <w:r>
        <w:rPr>
          <w:rFonts w:ascii="Arial" w:hAnsi="Arial" w:eastAsia="Arial"/>
          <w:b w:val="0"/>
          <w:sz w:val="22"/>
        </w:rPr>
        <w:t>and hopefully it will be,</w:t>
      </w:r>
    </w:p>
    <w:p>
      <w:r>
        <w:rPr>
          <w:rFonts w:ascii="Arial" w:hAnsi="Arial" w:eastAsia="Arial"/>
          <w:b w:val="0"/>
          <w:sz w:val="22"/>
        </w:rPr>
        <w:t>much less destructive than the previous love,</w:t>
      </w:r>
    </w:p>
    <w:p>
      <w:r>
        <w:rPr>
          <w:rFonts w:ascii="Arial" w:hAnsi="Arial" w:eastAsia="Arial"/>
          <w:b w:val="0"/>
          <w:sz w:val="22"/>
        </w:rPr>
        <w:t>this new love that conquers you,</w:t>
      </w:r>
    </w:p>
    <w:p>
      <w:r>
        <w:rPr>
          <w:rFonts w:ascii="Arial" w:hAnsi="Arial" w:eastAsia="Arial"/>
          <w:b w:val="0"/>
          <w:sz w:val="22"/>
        </w:rPr>
        <w:t>more powerfully than before,</w:t>
      </w:r>
    </w:p>
    <w:p>
      <w:r>
        <w:rPr>
          <w:rFonts w:ascii="Arial" w:hAnsi="Arial" w:eastAsia="Arial"/>
          <w:b w:val="0"/>
          <w:sz w:val="22"/>
        </w:rPr>
        <w:t>this new love that conquers you,</w:t>
      </w:r>
    </w:p>
    <w:p>
      <w:r>
        <w:rPr>
          <w:rFonts w:ascii="Arial" w:hAnsi="Arial" w:eastAsia="Arial"/>
          <w:b w:val="0"/>
          <w:sz w:val="22"/>
        </w:rPr>
        <w:t>like all the seas and the oceans combined,</w:t>
      </w:r>
    </w:p>
    <w:p>
      <w:r>
        <w:rPr>
          <w:rFonts w:ascii="Arial" w:hAnsi="Arial" w:eastAsia="Arial"/>
          <w:b w:val="0"/>
          <w:sz w:val="22"/>
        </w:rPr>
        <w:t>that brings you such joy and relief,</w:t>
      </w:r>
    </w:p>
    <w:p>
      <w:r>
        <w:rPr>
          <w:rFonts w:ascii="Arial" w:hAnsi="Arial" w:eastAsia="Arial"/>
          <w:b w:val="0"/>
          <w:sz w:val="22"/>
        </w:rPr>
        <w:t>in its glorious majesty,</w:t>
      </w:r>
    </w:p>
    <w:p>
      <w:r>
        <w:rPr>
          <w:rFonts w:ascii="Arial" w:hAnsi="Arial" w:eastAsia="Arial"/>
          <w:b w:val="0"/>
          <w:sz w:val="22"/>
        </w:rPr>
        <w:t>that of old pains does wipe the mind,</w:t>
      </w:r>
    </w:p>
    <w:p>
      <w:r>
        <w:rPr>
          <w:rFonts w:ascii="Arial" w:hAnsi="Arial" w:eastAsia="Arial"/>
          <w:b w:val="0"/>
          <w:sz w:val="22"/>
        </w:rPr>
        <w:t>in the enjoyment, and in the excitement of the times,</w:t>
      </w:r>
    </w:p>
    <w:p>
      <w:r>
        <w:rPr>
          <w:rFonts w:ascii="Arial" w:hAnsi="Arial" w:eastAsia="Arial"/>
          <w:b w:val="0"/>
          <w:sz w:val="22"/>
        </w:rPr>
        <w:t>yes, in time,</w:t>
      </w:r>
    </w:p>
    <w:p>
      <w:r>
        <w:rPr>
          <w:rFonts w:ascii="Arial" w:hAnsi="Arial" w:eastAsia="Arial"/>
          <w:b w:val="0"/>
          <w:sz w:val="22"/>
        </w:rPr>
        <w:t>a love anew will come to you,</w:t>
      </w:r>
    </w:p>
    <w:p>
      <w:r>
        <w:rPr>
          <w:rFonts w:ascii="Arial" w:hAnsi="Arial" w:eastAsia="Arial"/>
          <w:b w:val="0"/>
          <w:sz w:val="22"/>
        </w:rPr>
        <w:t>and what glorious, good it will do you,</w:t>
      </w:r>
    </w:p>
    <w:p>
      <w:r>
        <w:rPr>
          <w:rFonts w:ascii="Arial" w:hAnsi="Arial" w:eastAsia="Arial"/>
          <w:b w:val="0"/>
          <w:sz w:val="22"/>
        </w:rPr>
        <w:t>and how you will rise,</w:t>
      </w:r>
    </w:p>
    <w:p>
      <w:r>
        <w:rPr>
          <w:rFonts w:ascii="Arial" w:hAnsi="Arial" w:eastAsia="Arial"/>
          <w:b w:val="0"/>
          <w:sz w:val="22"/>
        </w:rPr>
        <w:t>like a phoenix from the flames of the old,</w:t>
      </w:r>
    </w:p>
    <w:p>
      <w:r>
        <w:rPr>
          <w:rFonts w:ascii="Arial" w:hAnsi="Arial" w:eastAsia="Arial"/>
          <w:b w:val="0"/>
          <w:sz w:val="22"/>
        </w:rPr>
        <w:t>inspired by the new,</w:t>
      </w:r>
    </w:p>
    <w:p>
      <w:r>
        <w:rPr>
          <w:rFonts w:ascii="Arial" w:hAnsi="Arial" w:eastAsia="Arial"/>
          <w:b w:val="0"/>
          <w:sz w:val="22"/>
        </w:rPr>
        <w:t>the new love that has come to you,</w:t>
      </w:r>
    </w:p>
    <w:p>
      <w:r>
        <w:rPr>
          <w:rFonts w:ascii="Arial" w:hAnsi="Arial" w:eastAsia="Arial"/>
          <w:b w:val="0"/>
          <w:sz w:val="22"/>
        </w:rPr>
        <w:t>from out of the blue,</w:t>
      </w:r>
    </w:p>
    <w:p>
      <w:r>
        <w:rPr>
          <w:rFonts w:ascii="Arial" w:hAnsi="Arial" w:eastAsia="Arial"/>
          <w:b w:val="0"/>
          <w:sz w:val="22"/>
        </w:rPr>
        <w:t>and how good it will be,</w:t>
      </w:r>
    </w:p>
    <w:p>
      <w:r>
        <w:rPr>
          <w:rFonts w:ascii="Arial" w:hAnsi="Arial" w:eastAsia="Arial"/>
          <w:b w:val="0"/>
          <w:sz w:val="22"/>
        </w:rPr>
        <w:t>a love so beautiful and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