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this world</w:t>
      </w:r>
    </w:p>
    <w:p/>
    <w:p>
      <w:r>
        <w:rPr>
          <w:rFonts w:ascii="Arial" w:hAnsi="Arial" w:eastAsia="Arial"/>
          <w:b w:val="0"/>
          <w:sz w:val="22"/>
        </w:rPr>
        <w:t>In this world,</w:t>
      </w:r>
    </w:p>
    <w:p>
      <w:r>
        <w:rPr>
          <w:rFonts w:ascii="Arial" w:hAnsi="Arial" w:eastAsia="Arial"/>
          <w:b w:val="0"/>
          <w:sz w:val="22"/>
        </w:rPr>
        <w:t>they make you bend over backwards,</w:t>
      </w:r>
    </w:p>
    <w:p>
      <w:r>
        <w:rPr>
          <w:rFonts w:ascii="Arial" w:hAnsi="Arial" w:eastAsia="Arial"/>
          <w:b w:val="0"/>
          <w:sz w:val="22"/>
        </w:rPr>
        <w:t>to achieve even the smallest thing,</w:t>
      </w:r>
    </w:p>
    <w:p>
      <w:r>
        <w:rPr>
          <w:rFonts w:ascii="Arial" w:hAnsi="Arial" w:eastAsia="Arial"/>
          <w:b w:val="0"/>
          <w:sz w:val="22"/>
        </w:rPr>
        <w:t>and there is little time to relax,</w:t>
      </w:r>
    </w:p>
    <w:p>
      <w:r>
        <w:rPr>
          <w:rFonts w:ascii="Arial" w:hAnsi="Arial" w:eastAsia="Arial"/>
          <w:b w:val="0"/>
          <w:sz w:val="22"/>
        </w:rPr>
        <w:t>little time for peace of mind,</w:t>
      </w:r>
    </w:p>
    <w:p>
      <w:r>
        <w:rPr>
          <w:rFonts w:ascii="Arial" w:hAnsi="Arial" w:eastAsia="Arial"/>
          <w:b w:val="0"/>
          <w:sz w:val="22"/>
        </w:rPr>
        <w:t>little time to change tact,</w:t>
      </w:r>
    </w:p>
    <w:p>
      <w:r>
        <w:rPr>
          <w:rFonts w:ascii="Arial" w:hAnsi="Arial" w:eastAsia="Arial"/>
          <w:b w:val="0"/>
          <w:sz w:val="22"/>
        </w:rPr>
        <w:t>and barely any time for a tranquil mind,</w:t>
      </w:r>
    </w:p>
    <w:p>
      <w:r>
        <w:rPr>
          <w:rFonts w:ascii="Arial" w:hAnsi="Arial" w:eastAsia="Arial"/>
          <w:b w:val="0"/>
          <w:sz w:val="22"/>
        </w:rPr>
        <w:t>a calm mind,</w:t>
      </w:r>
    </w:p>
    <w:p>
      <w:r>
        <w:rPr>
          <w:rFonts w:ascii="Arial" w:hAnsi="Arial" w:eastAsia="Arial"/>
          <w:b w:val="0"/>
          <w:sz w:val="22"/>
        </w:rPr>
        <w:t>and peace inside,</w:t>
      </w:r>
    </w:p>
    <w:p>
      <w:r>
        <w:rPr>
          <w:rFonts w:ascii="Arial" w:hAnsi="Arial" w:eastAsia="Arial"/>
          <w:b w:val="0"/>
          <w:sz w:val="22"/>
        </w:rPr>
        <w:t>and it is sad, very sad,</w:t>
      </w:r>
    </w:p>
    <w:p>
      <w:r>
        <w:rPr>
          <w:rFonts w:ascii="Arial" w:hAnsi="Arial" w:eastAsia="Arial"/>
          <w:b w:val="0"/>
          <w:sz w:val="22"/>
        </w:rPr>
        <w:t>that the pressure of life forces you to be an acrobat,</w:t>
      </w:r>
    </w:p>
    <w:p>
      <w:r>
        <w:rPr>
          <w:rFonts w:ascii="Arial" w:hAnsi="Arial" w:eastAsia="Arial"/>
          <w:b w:val="0"/>
          <w:sz w:val="22"/>
        </w:rPr>
        <w:t>all bent out of shape,</w:t>
      </w:r>
    </w:p>
    <w:p>
      <w:r>
        <w:rPr>
          <w:rFonts w:ascii="Arial" w:hAnsi="Arial" w:eastAsia="Arial"/>
          <w:b w:val="0"/>
          <w:sz w:val="22"/>
        </w:rPr>
        <w:t>and from stress wasting away,</w:t>
      </w:r>
    </w:p>
    <w:p>
      <w:r>
        <w:rPr>
          <w:rFonts w:ascii="Arial" w:hAnsi="Arial" w:eastAsia="Arial"/>
          <w:b w:val="0"/>
          <w:sz w:val="22"/>
        </w:rPr>
        <w:t>wasting away all the hours of the day,</w:t>
      </w:r>
    </w:p>
    <w:p>
      <w:r>
        <w:rPr>
          <w:rFonts w:ascii="Arial" w:hAnsi="Arial" w:eastAsia="Arial"/>
          <w:b w:val="0"/>
          <w:sz w:val="22"/>
        </w:rPr>
        <w:t>and unhappy most of the time,</w:t>
      </w:r>
    </w:p>
    <w:p>
      <w:r>
        <w:rPr>
          <w:rFonts w:ascii="Arial" w:hAnsi="Arial" w:eastAsia="Arial"/>
          <w:b w:val="0"/>
          <w:sz w:val="22"/>
        </w:rPr>
        <w:t>and life it far too often leaves you flat,</w:t>
      </w:r>
    </w:p>
    <w:p>
      <w:r>
        <w:rPr>
          <w:rFonts w:ascii="Arial" w:hAnsi="Arial" w:eastAsia="Arial"/>
          <w:b w:val="0"/>
          <w:sz w:val="22"/>
        </w:rPr>
        <w:t>and it is no good for me or you,</w:t>
      </w:r>
    </w:p>
    <w:p>
      <w:r>
        <w:rPr>
          <w:rFonts w:ascii="Arial" w:hAnsi="Arial" w:eastAsia="Arial"/>
          <w:b w:val="0"/>
          <w:sz w:val="22"/>
        </w:rPr>
        <w:t>and the world has gone mad,</w:t>
      </w:r>
    </w:p>
    <w:p>
      <w:r>
        <w:rPr>
          <w:rFonts w:ascii="Arial" w:hAnsi="Arial" w:eastAsia="Arial"/>
          <w:b w:val="0"/>
          <w:sz w:val="22"/>
        </w:rPr>
        <w:t>and even in home there is no escape from the stresses,</w:t>
      </w:r>
    </w:p>
    <w:p>
      <w:r>
        <w:rPr>
          <w:rFonts w:ascii="Arial" w:hAnsi="Arial" w:eastAsia="Arial"/>
          <w:b w:val="0"/>
          <w:sz w:val="22"/>
        </w:rPr>
        <w:t>that leave you worn out and weary,</w:t>
      </w:r>
    </w:p>
    <w:p>
      <w:r>
        <w:rPr>
          <w:rFonts w:ascii="Arial" w:hAnsi="Arial" w:eastAsia="Arial"/>
          <w:b w:val="0"/>
          <w:sz w:val="22"/>
        </w:rPr>
        <w:t>and that make you want to lay down on your back,</w:t>
      </w:r>
    </w:p>
    <w:p>
      <w:r>
        <w:rPr>
          <w:rFonts w:ascii="Arial" w:hAnsi="Arial" w:eastAsia="Arial"/>
          <w:b w:val="0"/>
          <w:sz w:val="22"/>
        </w:rPr>
        <w:t>and sleep forevermore,</w:t>
      </w:r>
    </w:p>
    <w:p>
      <w:r>
        <w:rPr>
          <w:rFonts w:ascii="Arial" w:hAnsi="Arial" w:eastAsia="Arial"/>
          <w:b w:val="0"/>
          <w:sz w:val="22"/>
        </w:rPr>
        <w:t>to escape the stress that invades your heart and your mind,</w:t>
      </w:r>
    </w:p>
    <w:p>
      <w:r>
        <w:rPr>
          <w:rFonts w:ascii="Arial" w:hAnsi="Arial" w:eastAsia="Arial"/>
          <w:b w:val="0"/>
          <w:sz w:val="22"/>
        </w:rPr>
        <w:t>and that you try to get away from,</w:t>
      </w:r>
    </w:p>
    <w:p>
      <w:r>
        <w:rPr>
          <w:rFonts w:ascii="Arial" w:hAnsi="Arial" w:eastAsia="Arial"/>
          <w:b w:val="0"/>
          <w:sz w:val="22"/>
        </w:rPr>
        <w:t>but no, you are not safe even indoors,</w:t>
      </w:r>
    </w:p>
    <w:p>
      <w:r>
        <w:rPr>
          <w:rFonts w:ascii="Arial" w:hAnsi="Arial" w:eastAsia="Arial"/>
          <w:b w:val="0"/>
          <w:sz w:val="22"/>
        </w:rPr>
        <w:t>and life it is far too often a stressful bore,</w:t>
      </w:r>
    </w:p>
    <w:p>
      <w:r>
        <w:rPr>
          <w:rFonts w:ascii="Arial" w:hAnsi="Arial" w:eastAsia="Arial"/>
          <w:b w:val="0"/>
          <w:sz w:val="22"/>
        </w:rPr>
        <w:t>and in this world,</w:t>
      </w:r>
    </w:p>
    <w:p>
      <w:r>
        <w:rPr>
          <w:rFonts w:ascii="Arial" w:hAnsi="Arial" w:eastAsia="Arial"/>
          <w:b w:val="0"/>
          <w:sz w:val="22"/>
        </w:rPr>
        <w:t>yes, they make you bend over backwards,</w:t>
      </w:r>
    </w:p>
    <w:p>
      <w:r>
        <w:rPr>
          <w:rFonts w:ascii="Arial" w:hAnsi="Arial" w:eastAsia="Arial"/>
          <w:b w:val="0"/>
          <w:sz w:val="22"/>
        </w:rPr>
        <w:t>to achieve even the smallest thing,</w:t>
      </w:r>
    </w:p>
    <w:p>
      <w:r>
        <w:rPr>
          <w:rFonts w:ascii="Arial" w:hAnsi="Arial" w:eastAsia="Arial"/>
          <w:b w:val="0"/>
          <w:sz w:val="22"/>
        </w:rPr>
        <w:t>and there is little time to relax,</w:t>
      </w:r>
    </w:p>
    <w:p>
      <w:r>
        <w:rPr>
          <w:rFonts w:ascii="Arial" w:hAnsi="Arial" w:eastAsia="Arial"/>
          <w:b w:val="0"/>
          <w:sz w:val="22"/>
        </w:rPr>
        <w:t>and it is a tragedy for humanity,</w:t>
      </w:r>
    </w:p>
    <w:p>
      <w:r>
        <w:rPr>
          <w:rFonts w:ascii="Arial" w:hAnsi="Arial" w:eastAsia="Arial"/>
          <w:b w:val="0"/>
          <w:sz w:val="22"/>
        </w:rPr>
        <w:t>that humanity is miserable,</w:t>
      </w:r>
    </w:p>
    <w:p>
      <w:r>
        <w:rPr>
          <w:rFonts w:ascii="Arial" w:hAnsi="Arial" w:eastAsia="Arial"/>
          <w:b w:val="0"/>
          <w:sz w:val="22"/>
        </w:rPr>
        <w:t>far too frequently,</w:t>
      </w:r>
    </w:p>
    <w:p>
      <w:r>
        <w:rPr>
          <w:rFonts w:ascii="Arial" w:hAnsi="Arial" w:eastAsia="Arial"/>
          <w:b w:val="0"/>
          <w:sz w:val="22"/>
        </w:rPr>
        <w:t>and how much suffering there is,</w:t>
      </w:r>
    </w:p>
    <w:p>
      <w:r>
        <w:rPr>
          <w:rFonts w:ascii="Arial" w:hAnsi="Arial" w:eastAsia="Arial"/>
          <w:b w:val="0"/>
          <w:sz w:val="22"/>
        </w:rPr>
        <w:t>and what little enjoyment in life there really is,</w:t>
      </w:r>
    </w:p>
    <w:p>
      <w:r>
        <w:rPr>
          <w:rFonts w:ascii="Arial" w:hAnsi="Arial" w:eastAsia="Arial"/>
          <w:b w:val="0"/>
          <w:sz w:val="22"/>
        </w:rPr>
        <w:t>and how cruel it is,</w:t>
      </w:r>
    </w:p>
    <w:p>
      <w:r>
        <w:rPr>
          <w:rFonts w:ascii="Arial" w:hAnsi="Arial" w:eastAsia="Arial"/>
          <w:b w:val="0"/>
          <w:sz w:val="22"/>
        </w:rPr>
        <w:t>how people are trapped,</w:t>
      </w:r>
    </w:p>
    <w:p>
      <w:r>
        <w:rPr>
          <w:rFonts w:ascii="Arial" w:hAnsi="Arial" w:eastAsia="Arial"/>
          <w:b w:val="0"/>
          <w:sz w:val="22"/>
        </w:rPr>
        <w:t>and how cruel it is,</w:t>
      </w:r>
    </w:p>
    <w:p>
      <w:r>
        <w:rPr>
          <w:rFonts w:ascii="Arial" w:hAnsi="Arial" w:eastAsia="Arial"/>
          <w:b w:val="0"/>
          <w:sz w:val="22"/>
        </w:rPr>
        <w:t>that we all suffer far too much,</w:t>
      </w:r>
    </w:p>
    <w:p>
      <w:r>
        <w:rPr>
          <w:rFonts w:ascii="Arial" w:hAnsi="Arial" w:eastAsia="Arial"/>
          <w:b w:val="0"/>
          <w:sz w:val="22"/>
        </w:rPr>
        <w:t>and can't escape,</w:t>
      </w:r>
    </w:p>
    <w:p>
      <w:r>
        <w:rPr>
          <w:rFonts w:ascii="Arial" w:hAnsi="Arial" w:eastAsia="Arial"/>
          <w:b w:val="0"/>
          <w:sz w:val="22"/>
        </w:rPr>
        <w:t>a world of misery that humanity creates,</w:t>
      </w:r>
    </w:p>
    <w:p>
      <w:r>
        <w:rPr>
          <w:rFonts w:ascii="Arial" w:hAnsi="Arial" w:eastAsia="Arial"/>
          <w:b w:val="0"/>
          <w:sz w:val="22"/>
        </w:rPr>
        <w:t>a world of complexity,</w:t>
      </w:r>
    </w:p>
    <w:p>
      <w:r>
        <w:rPr>
          <w:rFonts w:ascii="Arial" w:hAnsi="Arial" w:eastAsia="Arial"/>
          <w:b w:val="0"/>
          <w:sz w:val="22"/>
        </w:rPr>
        <w:t>of bombacity,</w:t>
      </w:r>
    </w:p>
    <w:p>
      <w:r>
        <w:rPr>
          <w:rFonts w:ascii="Arial" w:hAnsi="Arial" w:eastAsia="Arial"/>
          <w:b w:val="0"/>
          <w:sz w:val="22"/>
        </w:rPr>
        <w:t>a world of stress,</w:t>
      </w:r>
    </w:p>
    <w:p>
      <w:r>
        <w:rPr>
          <w:rFonts w:ascii="Arial" w:hAnsi="Arial" w:eastAsia="Arial"/>
          <w:b w:val="0"/>
          <w:sz w:val="22"/>
        </w:rPr>
        <w:t>and of stressful veracity,</w:t>
      </w:r>
    </w:p>
    <w:p>
      <w:r>
        <w:rPr>
          <w:rFonts w:ascii="Arial" w:hAnsi="Arial" w:eastAsia="Arial"/>
          <w:b w:val="0"/>
          <w:sz w:val="22"/>
        </w:rPr>
        <w:t>that of us it does tax,</w:t>
      </w:r>
    </w:p>
    <w:p>
      <w:r>
        <w:rPr>
          <w:rFonts w:ascii="Arial" w:hAnsi="Arial" w:eastAsia="Arial"/>
          <w:b w:val="0"/>
          <w:sz w:val="22"/>
        </w:rPr>
        <w:t>tax us far too frequently,</w:t>
      </w:r>
    </w:p>
    <w:p>
      <w:r>
        <w:rPr>
          <w:rFonts w:ascii="Arial" w:hAnsi="Arial" w:eastAsia="Arial"/>
          <w:b w:val="0"/>
          <w:sz w:val="22"/>
        </w:rPr>
        <w:t>leaving us with such melancholy,</w:t>
      </w:r>
    </w:p>
    <w:p>
      <w:r>
        <w:rPr>
          <w:rFonts w:ascii="Arial" w:hAnsi="Arial" w:eastAsia="Arial"/>
          <w:b w:val="0"/>
          <w:sz w:val="22"/>
        </w:rPr>
        <w:t>and depressions,</w:t>
      </w:r>
    </w:p>
    <w:p>
      <w:r>
        <w:rPr>
          <w:rFonts w:ascii="Arial" w:hAnsi="Arial" w:eastAsia="Arial"/>
          <w:b w:val="0"/>
          <w:sz w:val="22"/>
        </w:rPr>
        <w:t>and maladies,</w:t>
      </w:r>
    </w:p>
    <w:p>
      <w:r>
        <w:rPr>
          <w:rFonts w:ascii="Arial" w:hAnsi="Arial" w:eastAsia="Arial"/>
          <w:b w:val="0"/>
          <w:sz w:val="22"/>
        </w:rPr>
        <w:t>from its insanities,</w:t>
      </w:r>
    </w:p>
    <w:p>
      <w:r>
        <w:rPr>
          <w:rFonts w:ascii="Arial" w:hAnsi="Arial" w:eastAsia="Arial"/>
          <w:b w:val="0"/>
          <w:sz w:val="22"/>
        </w:rPr>
        <w:t>oh, why cannot the world see,</w:t>
      </w:r>
    </w:p>
    <w:p>
      <w:r>
        <w:rPr>
          <w:rFonts w:ascii="Arial" w:hAnsi="Arial" w:eastAsia="Arial"/>
          <w:b w:val="0"/>
          <w:sz w:val="22"/>
        </w:rPr>
        <w:t>that it is no good,</w:t>
      </w:r>
    </w:p>
    <w:p>
      <w:r>
        <w:rPr>
          <w:rFonts w:ascii="Arial" w:hAnsi="Arial" w:eastAsia="Arial"/>
          <w:b w:val="0"/>
          <w:sz w:val="22"/>
        </w:rPr>
        <w:t>because it only cuts lives short,</w:t>
      </w:r>
    </w:p>
    <w:p>
      <w:r>
        <w:rPr>
          <w:rFonts w:ascii="Arial" w:hAnsi="Arial" w:eastAsia="Arial"/>
          <w:b w:val="0"/>
          <w:sz w:val="22"/>
        </w:rPr>
        <w:t>from such despicable stresses,</w:t>
      </w:r>
    </w:p>
    <w:p>
      <w:r>
        <w:rPr>
          <w:rFonts w:ascii="Arial" w:hAnsi="Arial" w:eastAsia="Arial"/>
          <w:b w:val="0"/>
          <w:sz w:val="22"/>
        </w:rPr>
        <w:t>stresses that we are forced to endure,</w:t>
      </w:r>
    </w:p>
    <w:p>
      <w:r>
        <w:rPr>
          <w:rFonts w:ascii="Arial" w:hAnsi="Arial" w:eastAsia="Arial"/>
          <w:b w:val="0"/>
          <w:sz w:val="22"/>
        </w:rPr>
        <w:t>because of bureaucratic acts.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