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this society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rapidly life moves through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 places that we meet,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people are living on the streets in the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wet and the heat,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stabbings and murders there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cities that power the nations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people suffer from the malignancy of the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distress there is from the financial crisis,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overwhelms so many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people who struggle to survive.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these bitter days of poverty and homelessness,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dark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what can people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finance threatens their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can people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Governments,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societies and are so disorganised?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