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this room</w:t>
      </w:r>
    </w:p>
    <w:p/>
    <w:p>
      <w:r>
        <w:rPr>
          <w:rFonts w:ascii="Arial" w:hAnsi="Arial" w:eastAsia="Arial"/>
          <w:b w:val="0"/>
          <w:sz w:val="22"/>
        </w:rPr>
        <w:t>In this room, in this place such is the end,</w:t>
      </w:r>
    </w:p>
    <w:p>
      <w:r>
        <w:rPr>
          <w:rFonts w:ascii="Arial" w:hAnsi="Arial" w:eastAsia="Arial"/>
          <w:b w:val="0"/>
          <w:sz w:val="22"/>
        </w:rPr>
        <w:t>the end of the beginning, and the beginning of the end,</w:t>
      </w:r>
    </w:p>
    <w:p>
      <w:r>
        <w:rPr>
          <w:rFonts w:ascii="Arial" w:hAnsi="Arial" w:eastAsia="Arial"/>
          <w:b w:val="0"/>
          <w:sz w:val="22"/>
        </w:rPr>
        <w:t>the whispers, the arranging of protests,</w:t>
      </w:r>
    </w:p>
    <w:p>
      <w:r>
        <w:rPr>
          <w:rFonts w:ascii="Arial" w:hAnsi="Arial" w:eastAsia="Arial"/>
          <w:b w:val="0"/>
          <w:sz w:val="22"/>
        </w:rPr>
        <w:t>the secret meetings amongst friends,</w:t>
      </w:r>
    </w:p>
    <w:p>
      <w:r>
        <w:rPr>
          <w:rFonts w:ascii="Arial" w:hAnsi="Arial" w:eastAsia="Arial"/>
          <w:b w:val="0"/>
          <w:sz w:val="22"/>
        </w:rPr>
        <w:t>yes, in this place such is the end,</w:t>
      </w:r>
    </w:p>
    <w:p>
      <w:r>
        <w:rPr>
          <w:rFonts w:ascii="Arial" w:hAnsi="Arial" w:eastAsia="Arial"/>
          <w:b w:val="0"/>
          <w:sz w:val="22"/>
        </w:rPr>
        <w:t>holding discussions of the repercussions of a brutal dictatorship that has broken so many people's spirits,</w:t>
      </w:r>
    </w:p>
    <w:p>
      <w:r>
        <w:rPr>
          <w:rFonts w:ascii="Arial" w:hAnsi="Arial" w:eastAsia="Arial"/>
          <w:b w:val="0"/>
          <w:sz w:val="22"/>
        </w:rPr>
        <w:t>and that has killed so many people,</w:t>
      </w:r>
    </w:p>
    <w:p>
      <w:r>
        <w:rPr>
          <w:rFonts w:ascii="Arial" w:hAnsi="Arial" w:eastAsia="Arial"/>
          <w:b w:val="0"/>
          <w:sz w:val="22"/>
        </w:rPr>
        <w:t>in so many violent ways again and again,</w:t>
      </w:r>
    </w:p>
    <w:p>
      <w:r>
        <w:rPr>
          <w:rFonts w:ascii="Arial" w:hAnsi="Arial" w:eastAsia="Arial"/>
          <w:b w:val="0"/>
          <w:sz w:val="22"/>
        </w:rPr>
        <w:t>and in this place, such is the beginning of the end,</w:t>
      </w:r>
    </w:p>
    <w:p>
      <w:r>
        <w:rPr>
          <w:rFonts w:ascii="Arial" w:hAnsi="Arial" w:eastAsia="Arial"/>
          <w:b w:val="0"/>
          <w:sz w:val="22"/>
        </w:rPr>
        <w:t>in a poorly lit room,</w:t>
      </w:r>
    </w:p>
    <w:p>
      <w:r>
        <w:rPr>
          <w:rFonts w:ascii="Arial" w:hAnsi="Arial" w:eastAsia="Arial"/>
          <w:b w:val="0"/>
          <w:sz w:val="22"/>
        </w:rPr>
        <w:t>away from prying eyes and hopefully spies,</w:t>
      </w:r>
    </w:p>
    <w:p>
      <w:r>
        <w:rPr>
          <w:rFonts w:ascii="Arial" w:hAnsi="Arial" w:eastAsia="Arial"/>
          <w:b w:val="0"/>
          <w:sz w:val="22"/>
        </w:rPr>
        <w:t>talking and talking of plots to overthrow a dictatorship,</w:t>
      </w:r>
    </w:p>
    <w:p>
      <w:r>
        <w:rPr>
          <w:rFonts w:ascii="Arial" w:hAnsi="Arial" w:eastAsia="Arial"/>
          <w:b w:val="0"/>
          <w:sz w:val="22"/>
        </w:rPr>
        <w:t>and from the dictatorship the nation defends,</w:t>
      </w:r>
    </w:p>
    <w:p>
      <w:r>
        <w:rPr>
          <w:rFonts w:ascii="Arial" w:hAnsi="Arial" w:eastAsia="Arial"/>
          <w:b w:val="0"/>
          <w:sz w:val="22"/>
        </w:rPr>
        <w:t>and in this place, yes, such is the end,</w:t>
      </w:r>
    </w:p>
    <w:p>
      <w:r>
        <w:rPr>
          <w:rFonts w:ascii="Arial" w:hAnsi="Arial" w:eastAsia="Arial"/>
          <w:b w:val="0"/>
          <w:sz w:val="22"/>
        </w:rPr>
        <w:t>the final moments staring anxiously into the eyes of friends,</w:t>
      </w:r>
    </w:p>
    <w:p>
      <w:r>
        <w:rPr>
          <w:rFonts w:ascii="Arial" w:hAnsi="Arial" w:eastAsia="Arial"/>
          <w:b w:val="0"/>
          <w:sz w:val="22"/>
        </w:rPr>
        <w:t>friends who you may never see again,</w:t>
      </w:r>
    </w:p>
    <w:p>
      <w:r>
        <w:rPr>
          <w:rFonts w:ascii="Arial" w:hAnsi="Arial" w:eastAsia="Arial"/>
          <w:b w:val="0"/>
          <w:sz w:val="22"/>
        </w:rPr>
        <w:t>and sat there counting the minutes,</w:t>
      </w:r>
    </w:p>
    <w:p>
      <w:r>
        <w:rPr>
          <w:rFonts w:ascii="Arial" w:hAnsi="Arial" w:eastAsia="Arial"/>
          <w:b w:val="0"/>
          <w:sz w:val="22"/>
        </w:rPr>
        <w:t>waiting to run into the flames of hell with guns loaded,</w:t>
      </w:r>
    </w:p>
    <w:p>
      <w:r>
        <w:rPr>
          <w:rFonts w:ascii="Arial" w:hAnsi="Arial" w:eastAsia="Arial"/>
          <w:b w:val="0"/>
          <w:sz w:val="22"/>
        </w:rPr>
        <w:t>and with your life on the line,</w:t>
      </w:r>
    </w:p>
    <w:p>
      <w:r>
        <w:rPr>
          <w:rFonts w:ascii="Arial" w:hAnsi="Arial" w:eastAsia="Arial"/>
          <w:b w:val="0"/>
          <w:sz w:val="22"/>
        </w:rPr>
        <w:t>and your relatives unaware,</w:t>
      </w:r>
    </w:p>
    <w:p>
      <w:r>
        <w:rPr>
          <w:rFonts w:ascii="Arial" w:hAnsi="Arial" w:eastAsia="Arial"/>
          <w:b w:val="0"/>
          <w:sz w:val="22"/>
        </w:rPr>
        <w:t>that they may never see you again,</w:t>
      </w:r>
    </w:p>
    <w:p>
      <w:r>
        <w:rPr>
          <w:rFonts w:ascii="Arial" w:hAnsi="Arial" w:eastAsia="Arial"/>
          <w:b w:val="0"/>
          <w:sz w:val="22"/>
        </w:rPr>
        <w:t>I salute you all for how strong,</w:t>
      </w:r>
    </w:p>
    <w:p>
      <w:r>
        <w:rPr>
          <w:rFonts w:ascii="Arial" w:hAnsi="Arial" w:eastAsia="Arial"/>
          <w:b w:val="0"/>
          <w:sz w:val="22"/>
        </w:rPr>
        <w:t>brave and courageous the minds of women and men,</w:t>
      </w:r>
    </w:p>
    <w:p>
      <w:r>
        <w:rPr>
          <w:rFonts w:ascii="Arial" w:hAnsi="Arial" w:eastAsia="Arial"/>
          <w:b w:val="0"/>
          <w:sz w:val="22"/>
        </w:rPr>
        <w:t>women and men are who are willing to sacrifice their lives,</w:t>
      </w:r>
    </w:p>
    <w:p>
      <w:r>
        <w:rPr>
          <w:rFonts w:ascii="Arial" w:hAnsi="Arial" w:eastAsia="Arial"/>
          <w:b w:val="0"/>
          <w:sz w:val="22"/>
        </w:rPr>
        <w:t>to overthrow a brutal dictatorship,</w:t>
      </w:r>
    </w:p>
    <w:p>
      <w:r>
        <w:rPr>
          <w:rFonts w:ascii="Arial" w:hAnsi="Arial" w:eastAsia="Arial"/>
          <w:b w:val="0"/>
          <w:sz w:val="22"/>
        </w:rPr>
        <w:t>and who are prepared to give all they have to give,</w:t>
      </w:r>
    </w:p>
    <w:p>
      <w:r>
        <w:rPr>
          <w:rFonts w:ascii="Arial" w:hAnsi="Arial" w:eastAsia="Arial"/>
          <w:b w:val="0"/>
          <w:sz w:val="22"/>
        </w:rPr>
        <w:t>knowing that they may never live ever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