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this life</w:t>
      </w:r>
    </w:p>
    <w:p/>
    <w:p>
      <w:r>
        <w:rPr>
          <w:rFonts w:ascii="Arial" w:hAnsi="Arial" w:eastAsia="Arial"/>
          <w:b w:val="0"/>
          <w:sz w:val="22"/>
        </w:rPr>
        <w:t>In this life,</w:t>
      </w:r>
    </w:p>
    <w:p>
      <w:r>
        <w:rPr>
          <w:rFonts w:ascii="Arial" w:hAnsi="Arial" w:eastAsia="Arial"/>
          <w:b w:val="0"/>
          <w:sz w:val="22"/>
        </w:rPr>
        <w:t>oh, what strife,</w:t>
      </w:r>
    </w:p>
    <w:p>
      <w:r>
        <w:rPr>
          <w:rFonts w:ascii="Arial" w:hAnsi="Arial" w:eastAsia="Arial"/>
          <w:b w:val="0"/>
          <w:sz w:val="22"/>
        </w:rPr>
        <w:t>in this life,</w:t>
      </w:r>
    </w:p>
    <w:p>
      <w:r>
        <w:rPr>
          <w:rFonts w:ascii="Arial" w:hAnsi="Arial" w:eastAsia="Arial"/>
          <w:b w:val="0"/>
          <w:sz w:val="22"/>
        </w:rPr>
        <w:t>strife that cuts through you like a knife,</w:t>
      </w:r>
    </w:p>
    <w:p>
      <w:r>
        <w:rPr>
          <w:rFonts w:ascii="Arial" w:hAnsi="Arial" w:eastAsia="Arial"/>
          <w:b w:val="0"/>
          <w:sz w:val="22"/>
        </w:rPr>
        <w:t>strife that makes you want to shout and cry,</w:t>
      </w:r>
    </w:p>
    <w:p>
      <w:r>
        <w:rPr>
          <w:rFonts w:ascii="Arial" w:hAnsi="Arial" w:eastAsia="Arial"/>
          <w:b w:val="0"/>
          <w:sz w:val="22"/>
        </w:rPr>
        <w:t>and sigh,</w:t>
      </w:r>
    </w:p>
    <w:p>
      <w:r>
        <w:rPr>
          <w:rFonts w:ascii="Arial" w:hAnsi="Arial" w:eastAsia="Arial"/>
          <w:b w:val="0"/>
          <w:sz w:val="22"/>
        </w:rPr>
        <w:t>and rant and rave,</w:t>
      </w:r>
    </w:p>
    <w:p>
      <w:r>
        <w:rPr>
          <w:rFonts w:ascii="Arial" w:hAnsi="Arial" w:eastAsia="Arial"/>
          <w:b w:val="0"/>
          <w:sz w:val="22"/>
        </w:rPr>
        <w:t>until all your tears you have cried,</w:t>
      </w:r>
    </w:p>
    <w:p>
      <w:r>
        <w:rPr>
          <w:rFonts w:ascii="Arial" w:hAnsi="Arial" w:eastAsia="Arial"/>
          <w:b w:val="0"/>
          <w:sz w:val="22"/>
        </w:rPr>
        <w:t>after watching years of your life flash so quickly by,</w:t>
      </w:r>
    </w:p>
    <w:p>
      <w:r>
        <w:rPr>
          <w:rFonts w:ascii="Arial" w:hAnsi="Arial" w:eastAsia="Arial"/>
          <w:b w:val="0"/>
          <w:sz w:val="22"/>
        </w:rPr>
        <w:t>yes, oh, what strife,</w:t>
      </w:r>
    </w:p>
    <w:p>
      <w:r>
        <w:rPr>
          <w:rFonts w:ascii="Arial" w:hAnsi="Arial" w:eastAsia="Arial"/>
          <w:b w:val="0"/>
          <w:sz w:val="22"/>
        </w:rPr>
        <w:t>that casts such a shadow over the heart and the mind,</w:t>
      </w:r>
    </w:p>
    <w:p>
      <w:r>
        <w:rPr>
          <w:rFonts w:ascii="Arial" w:hAnsi="Arial" w:eastAsia="Arial"/>
          <w:b w:val="0"/>
          <w:sz w:val="22"/>
        </w:rPr>
        <w:t>strife that is not so easy to cast aside,</w:t>
      </w:r>
    </w:p>
    <w:p>
      <w:r>
        <w:rPr>
          <w:rFonts w:ascii="Arial" w:hAnsi="Arial" w:eastAsia="Arial"/>
          <w:b w:val="0"/>
          <w:sz w:val="22"/>
        </w:rPr>
        <w:t>strife that eats at you almost every day of your life,</w:t>
      </w:r>
    </w:p>
    <w:p>
      <w:r>
        <w:rPr>
          <w:rFonts w:ascii="Arial" w:hAnsi="Arial" w:eastAsia="Arial"/>
          <w:b w:val="0"/>
          <w:sz w:val="22"/>
        </w:rPr>
        <w:t>strife that you cannot fathom a way away from,</w:t>
      </w:r>
    </w:p>
    <w:p>
      <w:r>
        <w:rPr>
          <w:rFonts w:ascii="Arial" w:hAnsi="Arial" w:eastAsia="Arial"/>
          <w:b w:val="0"/>
          <w:sz w:val="22"/>
        </w:rPr>
        <w:t>and whenever you try,</w:t>
      </w:r>
    </w:p>
    <w:p>
      <w:r>
        <w:rPr>
          <w:rFonts w:ascii="Arial" w:hAnsi="Arial" w:eastAsia="Arial"/>
          <w:b w:val="0"/>
          <w:sz w:val="22"/>
        </w:rPr>
        <w:t>it overwhelms you,</w:t>
      </w:r>
    </w:p>
    <w:p>
      <w:r>
        <w:rPr>
          <w:rFonts w:ascii="Arial" w:hAnsi="Arial" w:eastAsia="Arial"/>
          <w:b w:val="0"/>
          <w:sz w:val="22"/>
        </w:rPr>
        <w:t>and sadly, drives so many people to suicide,</w:t>
      </w:r>
    </w:p>
    <w:p>
      <w:r>
        <w:rPr>
          <w:rFonts w:ascii="Arial" w:hAnsi="Arial" w:eastAsia="Arial"/>
          <w:b w:val="0"/>
          <w:sz w:val="22"/>
        </w:rPr>
        <w:t>and why, why should it be,</w:t>
      </w:r>
    </w:p>
    <w:p>
      <w:r>
        <w:rPr>
          <w:rFonts w:ascii="Arial" w:hAnsi="Arial" w:eastAsia="Arial"/>
          <w:b w:val="0"/>
          <w:sz w:val="22"/>
        </w:rPr>
        <w:t>why should it be, this misery?</w:t>
      </w:r>
    </w:p>
    <w:p>
      <w:r>
        <w:rPr>
          <w:rFonts w:ascii="Arial" w:hAnsi="Arial" w:eastAsia="Arial"/>
          <w:b w:val="0"/>
          <w:sz w:val="22"/>
        </w:rPr>
        <w:t>I wish I knew,</w:t>
      </w:r>
    </w:p>
    <w:p>
      <w:r>
        <w:rPr>
          <w:rFonts w:ascii="Arial" w:hAnsi="Arial" w:eastAsia="Arial"/>
          <w:b w:val="0"/>
          <w:sz w:val="22"/>
        </w:rPr>
        <w:t>but it is not as simple as I wish it would be,</w:t>
      </w:r>
    </w:p>
    <w:p>
      <w:r>
        <w:rPr>
          <w:rFonts w:ascii="Arial" w:hAnsi="Arial" w:eastAsia="Arial"/>
          <w:b w:val="0"/>
          <w:sz w:val="22"/>
        </w:rPr>
        <w:t>and this strife it is the anathema of me,</w:t>
      </w:r>
    </w:p>
    <w:p>
      <w:r>
        <w:rPr>
          <w:rFonts w:ascii="Arial" w:hAnsi="Arial" w:eastAsia="Arial"/>
          <w:b w:val="0"/>
          <w:sz w:val="22"/>
        </w:rPr>
        <w:t>and I wish it would leave me be,</w:t>
      </w:r>
    </w:p>
    <w:p>
      <w:r>
        <w:rPr>
          <w:rFonts w:ascii="Arial" w:hAnsi="Arial" w:eastAsia="Arial"/>
          <w:b w:val="0"/>
          <w:sz w:val="22"/>
        </w:rPr>
        <w:t>yes, I wish it would leave me be,</w:t>
      </w:r>
    </w:p>
    <w:p>
      <w:r>
        <w:rPr>
          <w:rFonts w:ascii="Arial" w:hAnsi="Arial" w:eastAsia="Arial"/>
          <w:b w:val="0"/>
          <w:sz w:val="22"/>
        </w:rPr>
        <w:t>but it is incessant in its bombacity,</w:t>
      </w:r>
    </w:p>
    <w:p>
      <w:r>
        <w:rPr>
          <w:rFonts w:ascii="Arial" w:hAnsi="Arial" w:eastAsia="Arial"/>
          <w:b w:val="0"/>
          <w:sz w:val="22"/>
        </w:rPr>
        <w:t>and it haunts society,</w:t>
      </w:r>
    </w:p>
    <w:p>
      <w:r>
        <w:rPr>
          <w:rFonts w:ascii="Arial" w:hAnsi="Arial" w:eastAsia="Arial"/>
          <w:b w:val="0"/>
          <w:sz w:val="22"/>
        </w:rPr>
        <w:t>and we are far too often like zombies,</w:t>
      </w:r>
    </w:p>
    <w:p>
      <w:r>
        <w:rPr>
          <w:rFonts w:ascii="Arial" w:hAnsi="Arial" w:eastAsia="Arial"/>
          <w:b w:val="0"/>
          <w:sz w:val="22"/>
        </w:rPr>
        <w:t>almost lifeless,</w:t>
      </w:r>
    </w:p>
    <w:p>
      <w:r>
        <w:rPr>
          <w:rFonts w:ascii="Arial" w:hAnsi="Arial" w:eastAsia="Arial"/>
          <w:b w:val="0"/>
          <w:sz w:val="22"/>
        </w:rPr>
        <w:t>and passing through life with barely any happy memories,</w:t>
      </w:r>
    </w:p>
    <w:p>
      <w:r>
        <w:rPr>
          <w:rFonts w:ascii="Arial" w:hAnsi="Arial" w:eastAsia="Arial"/>
          <w:b w:val="0"/>
          <w:sz w:val="22"/>
        </w:rPr>
        <w:t>to remember at all,</w:t>
      </w:r>
    </w:p>
    <w:p>
      <w:r>
        <w:rPr>
          <w:rFonts w:ascii="Arial" w:hAnsi="Arial" w:eastAsia="Arial"/>
          <w:b w:val="0"/>
          <w:sz w:val="22"/>
        </w:rPr>
        <w:t>and it seems a terrible shame to me,</w:t>
      </w:r>
    </w:p>
    <w:p>
      <w:r>
        <w:rPr>
          <w:rFonts w:ascii="Arial" w:hAnsi="Arial" w:eastAsia="Arial"/>
          <w:b w:val="0"/>
          <w:sz w:val="22"/>
        </w:rPr>
        <w:t>this strife,</w:t>
      </w:r>
    </w:p>
    <w:p>
      <w:r>
        <w:rPr>
          <w:rFonts w:ascii="Arial" w:hAnsi="Arial" w:eastAsia="Arial"/>
          <w:b w:val="0"/>
          <w:sz w:val="22"/>
        </w:rPr>
        <w:t>this monstrosity,</w:t>
      </w:r>
    </w:p>
    <w:p>
      <w:r>
        <w:rPr>
          <w:rFonts w:ascii="Arial" w:hAnsi="Arial" w:eastAsia="Arial"/>
          <w:b w:val="0"/>
          <w:sz w:val="22"/>
        </w:rPr>
        <w:t>and the way we live, no, it is not living really,</w:t>
      </w:r>
    </w:p>
    <w:p>
      <w:r>
        <w:rPr>
          <w:rFonts w:ascii="Arial" w:hAnsi="Arial" w:eastAsia="Arial"/>
          <w:b w:val="0"/>
          <w:sz w:val="22"/>
        </w:rPr>
        <w:t>not living at all,</w:t>
      </w:r>
    </w:p>
    <w:p>
      <w:r>
        <w:rPr>
          <w:rFonts w:ascii="Arial" w:hAnsi="Arial" w:eastAsia="Arial"/>
          <w:b w:val="0"/>
          <w:sz w:val="22"/>
        </w:rPr>
        <w:t>and it is terrible, absolutely terrible,</w:t>
      </w:r>
    </w:p>
    <w:p>
      <w:r>
        <w:rPr>
          <w:rFonts w:ascii="Arial" w:hAnsi="Arial" w:eastAsia="Arial"/>
          <w:b w:val="0"/>
          <w:sz w:val="22"/>
        </w:rPr>
        <w:t>because shouldn't life be more meaningful?</w:t>
      </w:r>
    </w:p>
    <w:p>
      <w:r>
        <w:rPr>
          <w:rFonts w:ascii="Arial" w:hAnsi="Arial" w:eastAsia="Arial"/>
          <w:b w:val="0"/>
          <w:sz w:val="22"/>
        </w:rPr>
        <w:t>Shouldn't life be more meaningful after all,</w:t>
      </w:r>
    </w:p>
    <w:p>
      <w:r>
        <w:rPr>
          <w:rFonts w:ascii="Arial" w:hAnsi="Arial" w:eastAsia="Arial"/>
          <w:b w:val="0"/>
          <w:sz w:val="22"/>
        </w:rPr>
        <w:t>and after all what good is strife,</w:t>
      </w:r>
    </w:p>
    <w:p>
      <w:r>
        <w:rPr>
          <w:rFonts w:ascii="Arial" w:hAnsi="Arial" w:eastAsia="Arial"/>
          <w:b w:val="0"/>
          <w:sz w:val="22"/>
        </w:rPr>
        <w:t>if you have no quality of life,</w:t>
      </w:r>
    </w:p>
    <w:p>
      <w:r>
        <w:rPr>
          <w:rFonts w:ascii="Arial" w:hAnsi="Arial" w:eastAsia="Arial"/>
          <w:b w:val="0"/>
          <w:sz w:val="22"/>
        </w:rPr>
        <w:t>no, it is no good at all,</w:t>
      </w:r>
    </w:p>
    <w:p>
      <w:r>
        <w:rPr>
          <w:rFonts w:ascii="Arial" w:hAnsi="Arial" w:eastAsia="Arial"/>
          <w:b w:val="0"/>
          <w:sz w:val="22"/>
        </w:rPr>
        <w:t>and the effort wasted to get nowhere really,</w:t>
      </w:r>
    </w:p>
    <w:p>
      <w:r>
        <w:rPr>
          <w:rFonts w:ascii="Arial" w:hAnsi="Arial" w:eastAsia="Arial"/>
          <w:b w:val="0"/>
          <w:sz w:val="22"/>
        </w:rPr>
        <w:t>and the suffering so many people have to go through,</w:t>
      </w:r>
    </w:p>
    <w:p>
      <w:r>
        <w:rPr>
          <w:rFonts w:ascii="Arial" w:hAnsi="Arial" w:eastAsia="Arial"/>
          <w:b w:val="0"/>
          <w:sz w:val="22"/>
        </w:rPr>
        <w:t>it is apocryphal, apocryphal.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