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world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world do you walk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walk alone talking to yourself on two tin cans,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piece of string in between,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world do you walk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walk alone sick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tries to invade your life every minute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every technological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world do you walk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bend your ear about a secret only you know?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 the world do you walk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have no wish for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wish to avoid humanity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 in that case you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better climb a mountain far from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better climb a mountain far from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wish to be alone, because that is the only way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better a climb a mountain,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busy world if you wish to be alone.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