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world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world where I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peace and solitude and a little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kiss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such inspiration that may arise in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mind living in a bubble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 and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much better for mental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people who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mental health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will try to drag you down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people who will mentally abuse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belittle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torture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own ignorance,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you are better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better off far away from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world where I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peace and solitude and a little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kiss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such inspiration that may arise in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mind living in a bubble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 and far away from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can think more clearly,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rise above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