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woods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woods it is time to relax for the night is young,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fire is lit,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have stopped in our tracks,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nothing could be finer,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to rest thine eyes upon the stars and the moon,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unload the weight of the world from our backs,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vicious is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such stress it attacks,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ideally, I wish to be a hermit forevermore,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if I never saw a human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friends would disown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is joy in company and no stress,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through the years I wish,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stress was not so persistent,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did not keep coming back,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vicious,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world is a strange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life is lived frantically,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never take anything for granted,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except death and tax.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